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276B" w14:textId="77777777" w:rsidR="00292957" w:rsidRDefault="00000000">
      <w:pPr>
        <w:pStyle w:val="a3"/>
        <w:spacing w:before="83" w:after="1"/>
        <w:rPr>
          <w:rFonts w:ascii="Arial MT" w:hint="eastAsia"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 wp14:anchorId="5305298D" wp14:editId="0817E10A">
            <wp:simplePos x="0" y="0"/>
            <wp:positionH relativeFrom="column">
              <wp:posOffset>38735</wp:posOffset>
            </wp:positionH>
            <wp:positionV relativeFrom="paragraph">
              <wp:posOffset>-712470</wp:posOffset>
            </wp:positionV>
            <wp:extent cx="1008380" cy="393700"/>
            <wp:effectExtent l="0" t="0" r="12700" b="2540"/>
            <wp:wrapSquare wrapText="bothSides"/>
            <wp:docPr id="1" name="图片 1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44416" behindDoc="1" locked="0" layoutInCell="1" allowOverlap="1" wp14:anchorId="1720F5CE" wp14:editId="6682AA03">
                <wp:simplePos x="0" y="0"/>
                <wp:positionH relativeFrom="page">
                  <wp:posOffset>695960</wp:posOffset>
                </wp:positionH>
                <wp:positionV relativeFrom="page">
                  <wp:posOffset>802640</wp:posOffset>
                </wp:positionV>
                <wp:extent cx="6166485" cy="378904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789045"/>
                          <a:chOff x="0" y="0"/>
                          <a:chExt cx="6166485" cy="378904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1523" y="1523"/>
                            <a:ext cx="6163310" cy="378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7858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785870">
                                <a:moveTo>
                                  <a:pt x="0" y="3782567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0" y="3785615"/>
                                </a:moveTo>
                                <a:lnTo>
                                  <a:pt x="6160007" y="3785615"/>
                                </a:lnTo>
                              </a:path>
                              <a:path w="6163310" h="3785870">
                                <a:moveTo>
                                  <a:pt x="0" y="0"/>
                                </a:moveTo>
                                <a:lnTo>
                                  <a:pt x="0" y="3782567"/>
                                </a:lnTo>
                              </a:path>
                              <a:path w="6163310" h="3785870">
                                <a:moveTo>
                                  <a:pt x="6160007" y="0"/>
                                </a:moveTo>
                                <a:lnTo>
                                  <a:pt x="6160007" y="3782567"/>
                                </a:lnTo>
                              </a:path>
                              <a:path w="6163310" h="3785870">
                                <a:moveTo>
                                  <a:pt x="3047" y="0"/>
                                </a:moveTo>
                                <a:lnTo>
                                  <a:pt x="3047" y="3782567"/>
                                </a:lnTo>
                              </a:path>
                              <a:path w="6163310" h="3785870">
                                <a:moveTo>
                                  <a:pt x="6163055" y="0"/>
                                </a:moveTo>
                                <a:lnTo>
                                  <a:pt x="6163055" y="378256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6166485" cy="3789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640813" w14:textId="77777777" w:rsidR="00292957" w:rsidRDefault="00292957">
                              <w:pPr>
                                <w:rPr>
                                  <w:rFonts w:ascii="Arial MT" w:hint="eastAsia"/>
                                  <w:sz w:val="20"/>
                                </w:rPr>
                              </w:pPr>
                            </w:p>
                            <w:p w14:paraId="0D96B81E" w14:textId="77777777" w:rsidR="00292957" w:rsidRDefault="00292957">
                              <w:pPr>
                                <w:spacing w:before="121"/>
                                <w:rPr>
                                  <w:rFonts w:ascii="Arial MT" w:hint="eastAsia"/>
                                  <w:sz w:val="20"/>
                                </w:rPr>
                              </w:pPr>
                            </w:p>
                            <w:p w14:paraId="6A220A12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产品识别</w:t>
                              </w:r>
                              <w:proofErr w:type="spellEnd"/>
                            </w:p>
                            <w:p w14:paraId="36E95711" w14:textId="2F5D5DE3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商品名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 w:rsidR="00576A0F">
                                <w:rPr>
                                  <w:rFonts w:ascii="Times New Roman" w:hAnsi="Times New Roman" w:cs="Times New Roman" w:hint="eastAsia"/>
                                  <w:b/>
                                  <w:sz w:val="20"/>
                                  <w:u w:val="single"/>
                                  <w:lang w:eastAsia="zh-CN"/>
                                </w:rPr>
                                <w:t>PETG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b/>
                                  <w:sz w:val="20"/>
                                  <w:u w:val="single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  <w:u w:val="single"/>
                                </w:rPr>
                                <w:t>线材</w:t>
                              </w:r>
                              <w:proofErr w:type="spellEnd"/>
                            </w:p>
                            <w:p w14:paraId="30BDEAB0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混合物的有关使用信息及禁止用途</w:t>
                              </w:r>
                            </w:p>
                            <w:p w14:paraId="00E12EAB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混合物的用途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3D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打印</w:t>
                              </w:r>
                            </w:p>
                            <w:p w14:paraId="59C80998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安全技术说明书内供应商详细信息</w:t>
                              </w:r>
                            </w:p>
                            <w:p w14:paraId="6A250441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生产商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供应商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深圳光华伟业股份有限公司</w:t>
                              </w:r>
                            </w:p>
                            <w:p w14:paraId="29211678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地址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深圳市南山区粤海街道高新区社区高新南九道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55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号</w:t>
                              </w:r>
                              <w:proofErr w:type="gramStart"/>
                              <w:r>
                                <w:rPr>
                                  <w:sz w:val="20"/>
                                  <w:lang w:eastAsia="zh-CN"/>
                                </w:rPr>
                                <w:t>微软科</w:t>
                              </w:r>
                              <w:proofErr w:type="gramEnd"/>
                              <w:r>
                                <w:rPr>
                                  <w:sz w:val="20"/>
                                  <w:lang w:eastAsia="zh-CN"/>
                                </w:rPr>
                                <w:t>通大厦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  <w:lang w:eastAsia="zh-CN"/>
                                </w:rPr>
                                <w:t>15A</w:t>
                              </w:r>
                            </w:p>
                            <w:p w14:paraId="7567BFCC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电话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0755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86393186</w:t>
                              </w:r>
                            </w:p>
                            <w:p w14:paraId="2835FCE2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电邮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hyperlink r:id="rId9">
                                <w:r w:rsidR="00292957">
                                  <w:rPr>
                                    <w:rFonts w:ascii="Times New Roman" w:eastAsia="Times New Roman"/>
                                    <w:spacing w:val="-2"/>
                                    <w:sz w:val="20"/>
                                    <w:lang w:eastAsia="zh-CN"/>
                                  </w:rPr>
                                  <w:t>bright@esungroup.net</w:t>
                                </w:r>
                              </w:hyperlink>
                            </w:p>
                            <w:p w14:paraId="3A3322AC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唯一代表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欧盟联络人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</w:t>
                              </w:r>
                            </w:p>
                            <w:p w14:paraId="56C5FFA4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25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紧急联系电话号码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04ED2AA5" w14:textId="77777777" w:rsidR="00292957" w:rsidRDefault="00000000">
                              <w:pPr>
                                <w:spacing w:line="199" w:lineRule="exact"/>
                                <w:ind w:left="607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IRELAND</w:t>
                              </w:r>
                            </w:p>
                            <w:p w14:paraId="1989BD48" w14:textId="77777777" w:rsidR="00292957" w:rsidRDefault="00000000">
                              <w:pPr>
                                <w:ind w:left="607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National Poisons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Information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Centre</w:t>
                              </w:r>
                            </w:p>
                            <w:p w14:paraId="542F359E" w14:textId="77777777" w:rsidR="00292957" w:rsidRDefault="00000000">
                              <w:pPr>
                                <w:spacing w:before="1"/>
                                <w:ind w:left="607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Tel:</w:t>
                              </w:r>
                              <w:r>
                                <w:rPr>
                                  <w:rFonts w:ascii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2566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healthcare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professionals)</w:t>
                              </w:r>
                            </w:p>
                            <w:p w14:paraId="3228CCA9" w14:textId="77777777" w:rsidR="00292957" w:rsidRDefault="00000000">
                              <w:pPr>
                                <w:ind w:left="976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+353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(01)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809 2166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(For</w:t>
                              </w:r>
                              <w:r>
                                <w:rPr>
                                  <w:rFonts w:ascii="Times New Roman"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public:</w:t>
                              </w:r>
                              <w:r>
                                <w:rPr>
                                  <w:rFonts w:ascii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8am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10pm)</w:t>
                              </w:r>
                            </w:p>
                            <w:p w14:paraId="62403633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before="41" w:line="357" w:lineRule="exact"/>
                                <w:ind w:left="606" w:hanging="105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参考编号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CANPH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25014792705,WHPL</w:t>
                              </w:r>
                              <w:proofErr w:type="gramEnd"/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2506000595</w:t>
                              </w:r>
                            </w:p>
                            <w:p w14:paraId="546C3551" w14:textId="77777777" w:rsidR="00292957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06"/>
                                </w:tabs>
                                <w:spacing w:line="319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备注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64648C1" w14:textId="77777777" w:rsidR="00292957" w:rsidRDefault="00000000">
                              <w:pPr>
                                <w:spacing w:line="205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z w:val="20"/>
                                  <w:lang w:eastAsia="zh-CN"/>
                                </w:rPr>
                                <w:t>该产品可被归类为</w:t>
                              </w:r>
                              <w:proofErr w:type="gramStart"/>
                              <w:r>
                                <w:rPr>
                                  <w:sz w:val="20"/>
                                  <w:lang w:eastAsia="zh-CN"/>
                                </w:rPr>
                                <w:t>不</w:t>
                              </w:r>
                              <w:proofErr w:type="gramEnd"/>
                              <w:r>
                                <w:rPr>
                                  <w:sz w:val="20"/>
                                  <w:lang w:eastAsia="zh-CN"/>
                                </w:rPr>
                                <w:t>含有有意释放物质的物品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 xml:space="preserve">且不属于法规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8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1907/2006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所要求编制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的</w:t>
                              </w:r>
                              <w:proofErr w:type="gramStart"/>
                              <w:r>
                                <w:rPr>
                                  <w:spacing w:val="-5"/>
                                  <w:sz w:val="20"/>
                                  <w:lang w:eastAsia="zh-CN"/>
                                </w:rPr>
                                <w:t>范</w:t>
                              </w:r>
                              <w:proofErr w:type="gramEnd"/>
                            </w:p>
                            <w:p w14:paraId="6161F645" w14:textId="77777777" w:rsidR="00292957" w:rsidRDefault="00000000">
                              <w:pPr>
                                <w:spacing w:line="243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围内。本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SDS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仅作参考之用。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20F5CE" id="Group 17" o:spid="_x0000_s1026" style="position:absolute;margin-left:54.8pt;margin-top:63.2pt;width:485.55pt;height:298.35pt;z-index:-251672064;mso-wrap-distance-left:0;mso-wrap-distance-right:0;mso-position-horizontal-relative:page;mso-position-vertical-relative:page" coordsize="61664,3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">
                <v:shape id="Graphic 18" o:spid="_x0000_s1027" style="position:absolute;left:15;top:15;width:61633;height:37858;visibility:visible;mso-wrap-style:square;v-text-anchor:top" coordsize="6163310,378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" path="m,l6160007,em,3047r6160007,em,3782567r6160007,em,3785615r6160007,em,l,3782567em6160007,r,3782567em3047,r,3782567em6163055,r,3782567e" filled="f" strokecolor="blue" strokeweight=".08464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28" type="#_x0000_t202" style="position:absolute;width:61664;height:37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79640813" w14:textId="77777777" w:rsidR="00292957" w:rsidRDefault="00292957">
                        <w:pPr>
                          <w:rPr>
                            <w:rFonts w:ascii="Arial MT" w:hint="eastAsia"/>
                            <w:sz w:val="20"/>
                          </w:rPr>
                        </w:pPr>
                      </w:p>
                      <w:p w14:paraId="0D96B81E" w14:textId="77777777" w:rsidR="00292957" w:rsidRDefault="00292957">
                        <w:pPr>
                          <w:spacing w:before="121"/>
                          <w:rPr>
                            <w:rFonts w:ascii="Arial MT" w:hint="eastAsia"/>
                            <w:sz w:val="20"/>
                          </w:rPr>
                        </w:pPr>
                      </w:p>
                      <w:p w14:paraId="6A220A12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产品识别</w:t>
                        </w:r>
                        <w:proofErr w:type="spellEnd"/>
                      </w:p>
                      <w:p w14:paraId="36E95711" w14:textId="2F5D5DE3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商品名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 w:rsidR="00576A0F">
                          <w:rPr>
                            <w:rFonts w:ascii="Times New Roman" w:hAnsi="Times New Roman" w:cs="Times New Roman" w:hint="eastAsia"/>
                            <w:b/>
                            <w:sz w:val="20"/>
                            <w:u w:val="single"/>
                            <w:lang w:eastAsia="zh-CN"/>
                          </w:rPr>
                          <w:t>PETG</w:t>
                        </w:r>
                        <w:r>
                          <w:rPr>
                            <w:rFonts w:ascii="Times New Roman" w:hAnsi="Times New Roman" w:cs="Times New Roman" w:hint="eastAsia"/>
                            <w:b/>
                            <w:sz w:val="20"/>
                            <w:u w:val="single"/>
                            <w:lang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  <w:u w:val="single"/>
                          </w:rPr>
                          <w:t>线材</w:t>
                        </w:r>
                        <w:proofErr w:type="spellEnd"/>
                      </w:p>
                      <w:p w14:paraId="30BDEAB0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6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混合物的有关使用信息及禁止用途</w:t>
                        </w:r>
                      </w:p>
                      <w:p w14:paraId="00E12EAB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混合物的用途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3D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打印</w:t>
                        </w:r>
                      </w:p>
                      <w:p w14:paraId="59C80998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6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安全技术说明书内供应商详细信息</w:t>
                        </w:r>
                      </w:p>
                      <w:p w14:paraId="6A250441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生产商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供应商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深圳光华伟业股份有限公司</w:t>
                        </w:r>
                      </w:p>
                      <w:p w14:paraId="29211678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地址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深圳市南山区粤海街道高新区社区高新南九道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55</w:t>
                        </w:r>
                        <w:r>
                          <w:rPr>
                            <w:sz w:val="20"/>
                            <w:lang w:eastAsia="zh-CN"/>
                          </w:rPr>
                          <w:t>号</w:t>
                        </w:r>
                        <w:proofErr w:type="gramStart"/>
                        <w:r>
                          <w:rPr>
                            <w:sz w:val="20"/>
                            <w:lang w:eastAsia="zh-CN"/>
                          </w:rPr>
                          <w:t>微软科</w:t>
                        </w:r>
                        <w:proofErr w:type="gramEnd"/>
                        <w:r>
                          <w:rPr>
                            <w:sz w:val="20"/>
                            <w:lang w:eastAsia="zh-CN"/>
                          </w:rPr>
                          <w:t>通大厦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  <w:lang w:eastAsia="zh-CN"/>
                          </w:rPr>
                          <w:t>15A</w:t>
                        </w:r>
                      </w:p>
                      <w:p w14:paraId="7567BFCC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电话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0755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86393186</w:t>
                        </w:r>
                      </w:p>
                      <w:p w14:paraId="2835FCE2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电邮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hyperlink r:id="rId10">
                          <w:r w:rsidR="00292957">
                            <w:rPr>
                              <w:rFonts w:ascii="Times New Roman" w:eastAsia="Times New Roman"/>
                              <w:spacing w:val="-2"/>
                              <w:sz w:val="20"/>
                              <w:lang w:eastAsia="zh-CN"/>
                            </w:rPr>
                            <w:t>bright@esungroup.net</w:t>
                          </w:r>
                        </w:hyperlink>
                      </w:p>
                      <w:p w14:paraId="3A3322AC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唯一代表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欧盟联络人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</w:t>
                        </w:r>
                      </w:p>
                      <w:p w14:paraId="56C5FFA4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25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紧急联系电话号码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04ED2AA5" w14:textId="77777777" w:rsidR="00292957" w:rsidRDefault="00000000">
                        <w:pPr>
                          <w:spacing w:line="199" w:lineRule="exact"/>
                          <w:ind w:left="607"/>
                          <w:rPr>
                            <w:rFonts w:ascii="Times New Roman" w:hint="eastAsia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IRELAND</w:t>
                        </w:r>
                      </w:p>
                      <w:p w14:paraId="1989BD48" w14:textId="77777777" w:rsidR="00292957" w:rsidRDefault="00000000">
                        <w:pPr>
                          <w:ind w:left="607"/>
                          <w:rPr>
                            <w:rFonts w:ascii="Times New Roman" w:hint="eastAsia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National Poisons</w:t>
                        </w:r>
                        <w:r>
                          <w:rPr>
                            <w:rFonts w:ascii="Times New Roman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Information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Centre</w:t>
                        </w:r>
                      </w:p>
                      <w:p w14:paraId="542F359E" w14:textId="77777777" w:rsidR="00292957" w:rsidRDefault="00000000">
                        <w:pPr>
                          <w:spacing w:before="1"/>
                          <w:ind w:left="607"/>
                          <w:rPr>
                            <w:rFonts w:ascii="Times New Roman" w:hint="eastAsia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Tel:</w:t>
                        </w:r>
                        <w:r>
                          <w:rPr>
                            <w:rFonts w:ascii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2566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healthcare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professionals)</w:t>
                        </w:r>
                      </w:p>
                      <w:p w14:paraId="3228CCA9" w14:textId="77777777" w:rsidR="00292957" w:rsidRDefault="00000000">
                        <w:pPr>
                          <w:ind w:left="976"/>
                          <w:rPr>
                            <w:rFonts w:ascii="Times New Roman" w:hint="eastAsia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+353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(01)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809 2166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(For</w:t>
                        </w:r>
                        <w:r>
                          <w:rPr>
                            <w:rFonts w:ascii="Times New Roman"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public:</w:t>
                        </w:r>
                        <w:r>
                          <w:rPr>
                            <w:rFonts w:ascii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8am</w:t>
                        </w:r>
                        <w:r>
                          <w:rPr>
                            <w:rFonts w:ascii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10pm)</w:t>
                        </w:r>
                      </w:p>
                      <w:p w14:paraId="62403633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before="41" w:line="357" w:lineRule="exact"/>
                          <w:ind w:left="606" w:hanging="105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参考编号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CANPH</w:t>
                        </w:r>
                        <w:proofErr w:type="gramStart"/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25014792705,WHPL</w:t>
                        </w:r>
                        <w:proofErr w:type="gramEnd"/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2506000595</w:t>
                        </w:r>
                      </w:p>
                      <w:p w14:paraId="546C3551" w14:textId="77777777" w:rsidR="00292957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06"/>
                          </w:tabs>
                          <w:spacing w:line="319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备注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64648C1" w14:textId="77777777" w:rsidR="00292957" w:rsidRDefault="00000000">
                        <w:pPr>
                          <w:spacing w:line="205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该产品可被归类为</w:t>
                        </w:r>
                        <w:proofErr w:type="gramStart"/>
                        <w:r>
                          <w:rPr>
                            <w:sz w:val="20"/>
                            <w:lang w:eastAsia="zh-CN"/>
                          </w:rPr>
                          <w:t>不</w:t>
                        </w:r>
                        <w:proofErr w:type="gramEnd"/>
                        <w:r>
                          <w:rPr>
                            <w:sz w:val="20"/>
                            <w:lang w:eastAsia="zh-CN"/>
                          </w:rPr>
                          <w:t>含有有意释放物质的物品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 xml:space="preserve">且不属于法规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8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1907/2006</w:t>
                        </w:r>
                        <w:r>
                          <w:rPr>
                            <w:sz w:val="20"/>
                            <w:lang w:eastAsia="zh-CN"/>
                          </w:rPr>
                          <w:t>所要求编制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的</w:t>
                        </w:r>
                        <w:proofErr w:type="gramStart"/>
                        <w:r>
                          <w:rPr>
                            <w:spacing w:val="-5"/>
                            <w:sz w:val="20"/>
                            <w:lang w:eastAsia="zh-CN"/>
                          </w:rPr>
                          <w:t>范</w:t>
                        </w:r>
                        <w:proofErr w:type="gramEnd"/>
                      </w:p>
                      <w:p w14:paraId="6161F645" w14:textId="77777777" w:rsidR="00292957" w:rsidRDefault="00000000">
                        <w:pPr>
                          <w:spacing w:line="243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围内。本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SDS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仅作参考之用。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45440" behindDoc="1" locked="0" layoutInCell="1" allowOverlap="1" wp14:anchorId="3DC12E8D" wp14:editId="37239B8F">
                <wp:simplePos x="0" y="0"/>
                <wp:positionH relativeFrom="page">
                  <wp:posOffset>695960</wp:posOffset>
                </wp:positionH>
                <wp:positionV relativeFrom="page">
                  <wp:posOffset>4655185</wp:posOffset>
                </wp:positionV>
                <wp:extent cx="6166485" cy="335026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3350260"/>
                          <a:chOff x="0" y="0"/>
                          <a:chExt cx="6166485" cy="33502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1523" y="1523"/>
                            <a:ext cx="6163310" cy="3347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33470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3347085">
                                <a:moveTo>
                                  <a:pt x="0" y="3343668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0" y="3346716"/>
                                </a:moveTo>
                                <a:lnTo>
                                  <a:pt x="6160007" y="3346716"/>
                                </a:lnTo>
                              </a:path>
                              <a:path w="6163310" h="3347085">
                                <a:moveTo>
                                  <a:pt x="0" y="0"/>
                                </a:moveTo>
                                <a:lnTo>
                                  <a:pt x="0" y="3343668"/>
                                </a:lnTo>
                              </a:path>
                              <a:path w="6163310" h="3347085">
                                <a:moveTo>
                                  <a:pt x="6160007" y="0"/>
                                </a:moveTo>
                                <a:lnTo>
                                  <a:pt x="6160007" y="3343668"/>
                                </a:lnTo>
                              </a:path>
                              <a:path w="6163310" h="3347085">
                                <a:moveTo>
                                  <a:pt x="3047" y="0"/>
                                </a:moveTo>
                                <a:lnTo>
                                  <a:pt x="3047" y="3343668"/>
                                </a:lnTo>
                              </a:path>
                              <a:path w="6163310" h="3347085">
                                <a:moveTo>
                                  <a:pt x="6163055" y="0"/>
                                </a:moveTo>
                                <a:lnTo>
                                  <a:pt x="6163055" y="3343668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0" y="0"/>
                            <a:ext cx="6166485" cy="3350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F96F51" w14:textId="77777777" w:rsidR="00292957" w:rsidRDefault="00292957">
                              <w:pPr>
                                <w:rPr>
                                  <w:rFonts w:ascii="Arial MT" w:hint="eastAsia"/>
                                  <w:sz w:val="20"/>
                                </w:rPr>
                              </w:pPr>
                            </w:p>
                            <w:p w14:paraId="3D3047E0" w14:textId="77777777" w:rsidR="00292957" w:rsidRDefault="00292957">
                              <w:pPr>
                                <w:spacing w:before="121"/>
                                <w:rPr>
                                  <w:rFonts w:ascii="Arial MT" w:hint="eastAsia"/>
                                  <w:sz w:val="20"/>
                                </w:rPr>
                              </w:pPr>
                            </w:p>
                            <w:p w14:paraId="004220DD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物质或者混合物危险性类别</w:t>
                              </w:r>
                            </w:p>
                            <w:p w14:paraId="03F37284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61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</w:rPr>
                                <w:t>根据欧盟法规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进行分类</w:t>
                              </w:r>
                            </w:p>
                            <w:p w14:paraId="2D7CD639" w14:textId="77777777" w:rsidR="00292957" w:rsidRDefault="00000000">
                              <w:pPr>
                                <w:spacing w:line="218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本产品根据欧盟物质和混合物的分类、标签及包装相关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  <w:lang w:eastAsia="zh-CN"/>
                                </w:rPr>
                                <w:t>CLP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法规</w:t>
                              </w:r>
                              <w:proofErr w:type="gramStart"/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另分类。</w:t>
                              </w:r>
                            </w:p>
                            <w:p w14:paraId="29330743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before="28"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有关对人类和环境有害的资料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7"/>
                                  <w:sz w:val="20"/>
                                  <w:lang w:eastAsia="zh-CN"/>
                                </w:rPr>
                                <w:t xml:space="preserve">按欧盟法规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的计算方法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本产品不需要被标签。</w:t>
                              </w:r>
                            </w:p>
                            <w:p w14:paraId="25AA4BA1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分类系统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依照最新版本的欧盟法规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而分类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并以公司和文献数据进行扩充。</w:t>
                              </w:r>
                            </w:p>
                            <w:p w14:paraId="112416C0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标签要素</w:t>
                              </w:r>
                              <w:proofErr w:type="spellEnd"/>
                            </w:p>
                            <w:p w14:paraId="308988DF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根据欧盟法规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2"/>
                                  <w:sz w:val="20"/>
                                  <w:lang w:eastAsia="zh-CN"/>
                                </w:rPr>
                                <w:t xml:space="preserve">进行标签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2754AF4A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>象形图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76D564A9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信号词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7383A77B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标签上辨别危险的成分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1CBD1A7D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>危险说明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1DADEA2E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>防范说明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33FDA61A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其它危害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24DA008C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及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>评价结果</w:t>
                              </w:r>
                            </w:p>
                            <w:p w14:paraId="5A53D12D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5C8C8EC7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174E438F" w14:textId="77777777" w:rsidR="00292957" w:rsidRDefault="000000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内分泌干扰特性的测定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12E8D" id="Group 20" o:spid="_x0000_s1029" style="position:absolute;margin-left:54.8pt;margin-top:366.55pt;width:485.55pt;height:263.8pt;z-index:-251671040;mso-wrap-distance-left:0;mso-wrap-distance-right:0;mso-position-horizontal-relative:page;mso-position-vertical-relative:page" coordsize="61664,33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">
                <v:shape id="Graphic 21" o:spid="_x0000_s1030" style="position:absolute;left:15;top:15;width:61633;height:33471;visibility:visible;mso-wrap-style:square;v-text-anchor:top" coordsize="6163310,3347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" path="m,l6160007,em,3047r6160007,em,l6160007,em,3047r6160007,em,3343668r6160007,em,3346716r6160007,em,l,3343668em6160007,r,3343668em3047,r,3343668em6163055,r,3343668e" filled="f" strokecolor="blue" strokeweight=".08464mm">
                  <v:path arrowok="t"/>
                </v:shape>
                <v:shape id="Textbox 22" o:spid="_x0000_s1031" type="#_x0000_t202" style="position:absolute;width:61664;height:33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35F96F51" w14:textId="77777777" w:rsidR="00292957" w:rsidRDefault="00292957">
                        <w:pPr>
                          <w:rPr>
                            <w:rFonts w:ascii="Arial MT" w:hint="eastAsia"/>
                            <w:sz w:val="20"/>
                          </w:rPr>
                        </w:pPr>
                      </w:p>
                      <w:p w14:paraId="3D3047E0" w14:textId="77777777" w:rsidR="00292957" w:rsidRDefault="00292957">
                        <w:pPr>
                          <w:spacing w:before="121"/>
                          <w:rPr>
                            <w:rFonts w:ascii="Arial MT" w:hint="eastAsia"/>
                            <w:sz w:val="20"/>
                          </w:rPr>
                        </w:pPr>
                      </w:p>
                      <w:p w14:paraId="004220DD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物质或者混合物危险性类别</w:t>
                        </w:r>
                      </w:p>
                      <w:p w14:paraId="03F37284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61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</w:rPr>
                          <w:t>根据欧盟法规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1272/2008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进行分类</w:t>
                        </w:r>
                      </w:p>
                      <w:p w14:paraId="2D7CD639" w14:textId="77777777" w:rsidR="00292957" w:rsidRDefault="00000000">
                        <w:pPr>
                          <w:spacing w:line="218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本产品根据欧盟物质和混合物的分类、标签及包装相关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  <w:lang w:eastAsia="zh-CN"/>
                          </w:rPr>
                          <w:t>CLP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法规</w:t>
                        </w:r>
                        <w:proofErr w:type="gramStart"/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</w:t>
                        </w:r>
                        <w:proofErr w:type="gramEnd"/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另分类。</w:t>
                        </w:r>
                      </w:p>
                      <w:p w14:paraId="29330743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before="28"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有关对人类和环境有害的资料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7"/>
                            <w:sz w:val="20"/>
                            <w:lang w:eastAsia="zh-CN"/>
                          </w:rPr>
                          <w:t xml:space="preserve">按欧盟法规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20"/>
                            <w:lang w:eastAsia="zh-CN"/>
                          </w:rPr>
                          <w:t>的计算方法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本产品不需要被标签。</w:t>
                        </w:r>
                      </w:p>
                      <w:p w14:paraId="25AA4BA1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分类系统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依照最新版本的欧盟法规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20"/>
                            <w:lang w:eastAsia="zh-CN"/>
                          </w:rPr>
                          <w:t>而分类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并以公司和文献数据进行扩充。</w:t>
                        </w:r>
                      </w:p>
                      <w:p w14:paraId="112416C0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标签要素</w:t>
                        </w:r>
                        <w:proofErr w:type="spellEnd"/>
                      </w:p>
                      <w:p w14:paraId="308988DF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根据欧盟法规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2"/>
                            <w:sz w:val="20"/>
                            <w:lang w:eastAsia="zh-CN"/>
                          </w:rPr>
                          <w:t xml:space="preserve">进行标签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2754AF4A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>象形图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76D564A9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信号词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7383A77B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标签上辨别危险的成分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2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1CBD1A7D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>危险说明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1DADEA2E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>防范说明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33FDA61A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其它危害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24DA008C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及 </w:t>
                        </w: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  <w:lang w:eastAsia="zh-CN"/>
                          </w:rPr>
                          <w:t>评价结果</w:t>
                        </w:r>
                      </w:p>
                      <w:p w14:paraId="5A53D12D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5C8C8EC7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174E438F" w14:textId="77777777" w:rsidR="00292957" w:rsidRDefault="000000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内分泌干扰特性的测定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46464" behindDoc="1" locked="0" layoutInCell="1" allowOverlap="1" wp14:anchorId="6C138999" wp14:editId="4492ABD1">
                <wp:simplePos x="0" y="0"/>
                <wp:positionH relativeFrom="page">
                  <wp:posOffset>695960</wp:posOffset>
                </wp:positionH>
                <wp:positionV relativeFrom="page">
                  <wp:posOffset>8068945</wp:posOffset>
                </wp:positionV>
                <wp:extent cx="6166485" cy="1824355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824355"/>
                          <a:chOff x="0" y="0"/>
                          <a:chExt cx="6166485" cy="182435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1523" y="1523"/>
                            <a:ext cx="6163310" cy="1777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77364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77364">
                                <a:moveTo>
                                  <a:pt x="0" y="1773935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0" y="1776983"/>
                                </a:moveTo>
                                <a:lnTo>
                                  <a:pt x="6160007" y="1776983"/>
                                </a:lnTo>
                              </a:path>
                              <a:path w="6163310" h="1777364">
                                <a:moveTo>
                                  <a:pt x="0" y="0"/>
                                </a:moveTo>
                                <a:lnTo>
                                  <a:pt x="0" y="1773935"/>
                                </a:lnTo>
                              </a:path>
                              <a:path w="6163310" h="1777364">
                                <a:moveTo>
                                  <a:pt x="6160007" y="0"/>
                                </a:moveTo>
                                <a:lnTo>
                                  <a:pt x="6160007" y="1773935"/>
                                </a:lnTo>
                              </a:path>
                              <a:path w="6163310" h="1777364">
                                <a:moveTo>
                                  <a:pt x="3047" y="0"/>
                                </a:moveTo>
                                <a:lnTo>
                                  <a:pt x="3047" y="1773935"/>
                                </a:lnTo>
                              </a:path>
                              <a:path w="6163310" h="1777364">
                                <a:moveTo>
                                  <a:pt x="6163055" y="0"/>
                                </a:moveTo>
                                <a:lnTo>
                                  <a:pt x="6163055" y="177393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18516" y="427951"/>
                            <a:ext cx="2512060" cy="577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B16F7F" w14:textId="77777777" w:rsidR="00292957" w:rsidRDefault="0000000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line="206" w:lineRule="exact"/>
                                <w:ind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3.2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混合物</w:t>
                              </w:r>
                              <w:proofErr w:type="spellEnd"/>
                            </w:p>
                            <w:p w14:paraId="470F0A1E" w14:textId="77777777" w:rsidR="00292957" w:rsidRDefault="0000000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5"/>
                                </w:tabs>
                                <w:spacing w:line="261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描述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2703F678" w14:textId="77777777" w:rsidR="00292957" w:rsidRDefault="00000000">
                              <w:pPr>
                                <w:spacing w:line="205" w:lineRule="exact"/>
                                <w:ind w:left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由以下含有无害添加剂的成分组成的混合物</w:t>
                              </w:r>
                            </w:p>
                            <w:p w14:paraId="5E131DB4" w14:textId="77777777" w:rsidR="00292957" w:rsidRDefault="00000000">
                              <w:pPr>
                                <w:spacing w:line="236" w:lineRule="exact"/>
                                <w:ind w:left="105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危险说明请参阅第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5426968" y="1591484"/>
                            <a:ext cx="63182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EDEDBB" w14:textId="77777777" w:rsidR="00292957" w:rsidRDefault="00000000">
                              <w:pPr>
                                <w:spacing w:line="181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08C619F8" w14:textId="77777777" w:rsidR="00292957" w:rsidRDefault="00000000">
                              <w:pPr>
                                <w:spacing w:before="44"/>
                                <w:ind w:right="18"/>
                                <w:jc w:val="right"/>
                                <w:rPr>
                                  <w:rFonts w:ascii="Times New Roman" w:hint="eastAsia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38999" id="Group 23" o:spid="_x0000_s1032" style="position:absolute;margin-left:54.8pt;margin-top:635.35pt;width:485.55pt;height:143.65pt;z-index:-251670016;mso-wrap-distance-left:0;mso-wrap-distance-right:0;mso-position-horizontal-relative:page;mso-position-vertical-relative:page" coordsize="61664,18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">
                <v:shape id="Graphic 24" o:spid="_x0000_s1033" style="position:absolute;left:15;top:15;width:61633;height:17773;visibility:visible;mso-wrap-style:square;v-text-anchor:top" coordsize="6163310,177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" path="m,l6160007,em,3047r6160007,em,l6160007,em,3047r6160007,em,1773935r6160007,em,1776983r6160007,em,l,1773935em6160007,r,1773935em3047,r,1773935em6163055,r,1773935e" filled="f" strokecolor="blue" strokeweight=".08464mm">
                  <v:path arrowok="t"/>
                </v:shape>
                <v:shape id="Textbox 25" o:spid="_x0000_s1034" type="#_x0000_t202" style="position:absolute;left:3185;top:4279;width:25120;height:5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19B16F7F" w14:textId="77777777" w:rsidR="00292957" w:rsidRDefault="0000000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line="206" w:lineRule="exact"/>
                          <w:ind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3.2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混合物</w:t>
                        </w:r>
                        <w:proofErr w:type="spellEnd"/>
                      </w:p>
                      <w:p w14:paraId="470F0A1E" w14:textId="77777777" w:rsidR="00292957" w:rsidRDefault="0000000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5"/>
                          </w:tabs>
                          <w:spacing w:line="261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描述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2703F678" w14:textId="77777777" w:rsidR="00292957" w:rsidRDefault="00000000">
                        <w:pPr>
                          <w:spacing w:line="205" w:lineRule="exact"/>
                          <w:ind w:left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由以下含有无害添加剂的成分组成的混合物</w:t>
                        </w:r>
                      </w:p>
                      <w:p w14:paraId="5E131DB4" w14:textId="77777777" w:rsidR="00292957" w:rsidRDefault="00000000">
                        <w:pPr>
                          <w:spacing w:line="236" w:lineRule="exact"/>
                          <w:ind w:left="10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危险说明请参阅第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16</w:t>
                        </w:r>
                        <w:r>
                          <w:rPr>
                            <w:spacing w:val="-5"/>
                            <w:sz w:val="20"/>
                          </w:rPr>
                          <w:t>部分</w:t>
                        </w:r>
                      </w:p>
                    </w:txbxContent>
                  </v:textbox>
                </v:shape>
                <v:shape id="Textbox 26" o:spid="_x0000_s1035" type="#_x0000_t202" style="position:absolute;left:54269;top:15914;width:6318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EEDEDBB" w14:textId="77777777" w:rsidR="00292957" w:rsidRDefault="00000000">
                        <w:pPr>
                          <w:spacing w:line="181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2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页继续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08C619F8" w14:textId="77777777" w:rsidR="00292957" w:rsidRDefault="00000000">
                        <w:pPr>
                          <w:spacing w:before="44"/>
                          <w:ind w:right="18"/>
                          <w:jc w:val="right"/>
                          <w:rPr>
                            <w:rFonts w:ascii="Times New Roman" w:hint="eastAsia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49C7523A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4016E7CC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  <w:lang w:eastAsia="zh-CN"/>
              </w:rPr>
            </w:pPr>
            <w:r>
              <w:rPr>
                <w:b/>
                <w:color w:val="FFFFFF"/>
                <w:sz w:val="24"/>
                <w:lang w:eastAsia="zh-CN"/>
              </w:rPr>
              <w:t>1</w:t>
            </w:r>
            <w:r>
              <w:rPr>
                <w:b/>
                <w:color w:val="FFFFFF"/>
                <w:spacing w:val="19"/>
                <w:sz w:val="24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  <w:lang w:eastAsia="zh-CN"/>
              </w:rPr>
              <w:t>部分</w:t>
            </w:r>
            <w:r>
              <w:rPr>
                <w:b/>
                <w:color w:val="FFFFFF"/>
                <w:spacing w:val="11"/>
                <w:sz w:val="24"/>
                <w:lang w:eastAsia="zh-CN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  <w:lang w:eastAsia="zh-CN"/>
              </w:rPr>
              <w:t>化学品及企业标识</w:t>
            </w:r>
          </w:p>
        </w:tc>
      </w:tr>
    </w:tbl>
    <w:p w14:paraId="7EAA6218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982298E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418109B9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0E5ECF95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64E44A5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3AC4CA6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4056CEC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3F3073CC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40D73FB0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1CB30FF7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1C784615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4D2554D1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2C33B0D1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56130210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32430C3C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51392D44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198A70E2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F194625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37A4F48D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4E46897B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03151FBC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5C6F1FED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2E289C85" w14:textId="77777777" w:rsidR="00292957" w:rsidRDefault="00292957">
      <w:pPr>
        <w:pStyle w:val="a3"/>
        <w:rPr>
          <w:rFonts w:ascii="Arial MT" w:hint="eastAsia"/>
          <w:lang w:eastAsia="zh-CN"/>
        </w:rPr>
      </w:pPr>
    </w:p>
    <w:p w14:paraId="6709677E" w14:textId="77777777" w:rsidR="00292957" w:rsidRDefault="00292957">
      <w:pPr>
        <w:pStyle w:val="a3"/>
        <w:spacing w:before="226"/>
        <w:rPr>
          <w:rFonts w:ascii="Arial MT" w:hint="eastAsia"/>
          <w:lang w:eastAsia="zh-CN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5C5E60C2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6ED42A0E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危险性概述</w:t>
            </w:r>
            <w:proofErr w:type="spellEnd"/>
          </w:p>
        </w:tc>
      </w:tr>
    </w:tbl>
    <w:p w14:paraId="2BB2CE1E" w14:textId="77777777" w:rsidR="00292957" w:rsidRDefault="00292957">
      <w:pPr>
        <w:pStyle w:val="a3"/>
        <w:rPr>
          <w:rFonts w:ascii="Arial MT" w:hint="eastAsia"/>
        </w:rPr>
      </w:pPr>
    </w:p>
    <w:p w14:paraId="059A0DFF" w14:textId="77777777" w:rsidR="00292957" w:rsidRDefault="00292957">
      <w:pPr>
        <w:pStyle w:val="a3"/>
        <w:rPr>
          <w:rFonts w:ascii="Arial MT" w:hint="eastAsia"/>
        </w:rPr>
      </w:pPr>
    </w:p>
    <w:p w14:paraId="0217B2DA" w14:textId="77777777" w:rsidR="00292957" w:rsidRDefault="00292957">
      <w:pPr>
        <w:pStyle w:val="a3"/>
        <w:rPr>
          <w:rFonts w:ascii="Arial MT" w:hint="eastAsia"/>
        </w:rPr>
      </w:pPr>
    </w:p>
    <w:p w14:paraId="6235060C" w14:textId="77777777" w:rsidR="00292957" w:rsidRDefault="00292957">
      <w:pPr>
        <w:pStyle w:val="a3"/>
        <w:rPr>
          <w:rFonts w:ascii="Arial MT" w:hint="eastAsia"/>
        </w:rPr>
      </w:pPr>
    </w:p>
    <w:p w14:paraId="2735E4B0" w14:textId="77777777" w:rsidR="00292957" w:rsidRDefault="00292957">
      <w:pPr>
        <w:pStyle w:val="a3"/>
        <w:rPr>
          <w:rFonts w:ascii="Arial MT" w:hint="eastAsia"/>
        </w:rPr>
      </w:pPr>
    </w:p>
    <w:p w14:paraId="5992F4C0" w14:textId="77777777" w:rsidR="00292957" w:rsidRDefault="00292957">
      <w:pPr>
        <w:pStyle w:val="a3"/>
        <w:rPr>
          <w:rFonts w:ascii="Arial MT" w:hint="eastAsia"/>
        </w:rPr>
      </w:pPr>
    </w:p>
    <w:p w14:paraId="75C44828" w14:textId="77777777" w:rsidR="00292957" w:rsidRDefault="00292957">
      <w:pPr>
        <w:pStyle w:val="a3"/>
        <w:rPr>
          <w:rFonts w:ascii="Arial MT" w:hint="eastAsia"/>
        </w:rPr>
      </w:pPr>
    </w:p>
    <w:p w14:paraId="061121A4" w14:textId="77777777" w:rsidR="00292957" w:rsidRDefault="00292957">
      <w:pPr>
        <w:pStyle w:val="a3"/>
        <w:rPr>
          <w:rFonts w:ascii="Arial MT" w:hint="eastAsia"/>
        </w:rPr>
      </w:pPr>
    </w:p>
    <w:p w14:paraId="5A4454D6" w14:textId="77777777" w:rsidR="00292957" w:rsidRDefault="00292957">
      <w:pPr>
        <w:pStyle w:val="a3"/>
        <w:rPr>
          <w:rFonts w:ascii="Arial MT" w:hint="eastAsia"/>
        </w:rPr>
      </w:pPr>
    </w:p>
    <w:p w14:paraId="0A7781CB" w14:textId="77777777" w:rsidR="00292957" w:rsidRDefault="00292957">
      <w:pPr>
        <w:pStyle w:val="a3"/>
        <w:rPr>
          <w:rFonts w:ascii="Arial MT" w:hint="eastAsia"/>
        </w:rPr>
      </w:pPr>
    </w:p>
    <w:p w14:paraId="25BAF960" w14:textId="77777777" w:rsidR="00292957" w:rsidRDefault="00292957">
      <w:pPr>
        <w:pStyle w:val="a3"/>
        <w:rPr>
          <w:rFonts w:ascii="Arial MT" w:hint="eastAsia"/>
        </w:rPr>
      </w:pPr>
    </w:p>
    <w:p w14:paraId="10FDAD4C" w14:textId="77777777" w:rsidR="00292957" w:rsidRDefault="00292957">
      <w:pPr>
        <w:pStyle w:val="a3"/>
        <w:rPr>
          <w:rFonts w:ascii="Arial MT" w:hint="eastAsia"/>
        </w:rPr>
      </w:pPr>
    </w:p>
    <w:p w14:paraId="6EEDF2C8" w14:textId="77777777" w:rsidR="00292957" w:rsidRDefault="00292957">
      <w:pPr>
        <w:pStyle w:val="a3"/>
        <w:rPr>
          <w:rFonts w:ascii="Arial MT" w:hint="eastAsia"/>
        </w:rPr>
      </w:pPr>
    </w:p>
    <w:p w14:paraId="3987C902" w14:textId="77777777" w:rsidR="00292957" w:rsidRDefault="00292957">
      <w:pPr>
        <w:pStyle w:val="a3"/>
        <w:rPr>
          <w:rFonts w:ascii="Arial MT" w:hint="eastAsia"/>
        </w:rPr>
      </w:pPr>
    </w:p>
    <w:p w14:paraId="2937305D" w14:textId="77777777" w:rsidR="00292957" w:rsidRDefault="00292957">
      <w:pPr>
        <w:pStyle w:val="a3"/>
        <w:rPr>
          <w:rFonts w:ascii="Arial MT" w:hint="eastAsia"/>
        </w:rPr>
      </w:pPr>
    </w:p>
    <w:p w14:paraId="45472312" w14:textId="77777777" w:rsidR="00292957" w:rsidRDefault="00292957">
      <w:pPr>
        <w:pStyle w:val="a3"/>
        <w:rPr>
          <w:rFonts w:ascii="Arial MT" w:hint="eastAsia"/>
        </w:rPr>
      </w:pPr>
    </w:p>
    <w:p w14:paraId="551947B9" w14:textId="77777777" w:rsidR="00292957" w:rsidRDefault="00292957">
      <w:pPr>
        <w:pStyle w:val="a3"/>
        <w:rPr>
          <w:rFonts w:ascii="Arial MT" w:hint="eastAsia"/>
        </w:rPr>
      </w:pPr>
    </w:p>
    <w:p w14:paraId="45E16A69" w14:textId="77777777" w:rsidR="00292957" w:rsidRDefault="00292957">
      <w:pPr>
        <w:pStyle w:val="a3"/>
        <w:rPr>
          <w:rFonts w:ascii="Arial MT" w:hint="eastAsia"/>
        </w:rPr>
      </w:pPr>
    </w:p>
    <w:p w14:paraId="73BC0EB1" w14:textId="77777777" w:rsidR="00292957" w:rsidRDefault="00292957">
      <w:pPr>
        <w:pStyle w:val="a3"/>
        <w:rPr>
          <w:rFonts w:ascii="Arial MT" w:hint="eastAsia"/>
        </w:rPr>
      </w:pPr>
    </w:p>
    <w:p w14:paraId="108C8042" w14:textId="77777777" w:rsidR="00292957" w:rsidRDefault="00292957">
      <w:pPr>
        <w:pStyle w:val="a3"/>
        <w:rPr>
          <w:rFonts w:ascii="Arial MT" w:hint="eastAsia"/>
        </w:rPr>
      </w:pPr>
    </w:p>
    <w:p w14:paraId="79212370" w14:textId="77777777" w:rsidR="00292957" w:rsidRDefault="00292957">
      <w:pPr>
        <w:pStyle w:val="a3"/>
        <w:spacing w:before="225"/>
        <w:rPr>
          <w:rFonts w:ascii="Arial MT"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0EAEC99C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07597A20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3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成分</w:t>
            </w:r>
            <w:proofErr w:type="spellEnd"/>
            <w:r>
              <w:rPr>
                <w:b/>
                <w:color w:val="FFFFFF"/>
                <w:sz w:val="24"/>
              </w:rPr>
              <w:t>/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组成信息</w:t>
            </w:r>
            <w:proofErr w:type="spellEnd"/>
          </w:p>
        </w:tc>
      </w:tr>
    </w:tbl>
    <w:p w14:paraId="6279310C" w14:textId="77777777" w:rsidR="00292957" w:rsidRDefault="00292957">
      <w:pPr>
        <w:pStyle w:val="a3"/>
        <w:rPr>
          <w:rFonts w:ascii="Arial MT" w:hint="eastAsia"/>
        </w:rPr>
      </w:pPr>
    </w:p>
    <w:p w14:paraId="5E5B8F38" w14:textId="77777777" w:rsidR="00292957" w:rsidRDefault="00292957">
      <w:pPr>
        <w:pStyle w:val="a3"/>
        <w:rPr>
          <w:rFonts w:ascii="Arial MT" w:hint="eastAsia"/>
        </w:rPr>
      </w:pPr>
    </w:p>
    <w:p w14:paraId="79924CD4" w14:textId="77777777" w:rsidR="00292957" w:rsidRDefault="00292957">
      <w:pPr>
        <w:pStyle w:val="a3"/>
        <w:rPr>
          <w:rFonts w:ascii="Arial MT" w:hint="eastAsia"/>
        </w:rPr>
      </w:pPr>
    </w:p>
    <w:p w14:paraId="7C9A5A05" w14:textId="77777777" w:rsidR="00292957" w:rsidRDefault="00292957">
      <w:pPr>
        <w:pStyle w:val="a3"/>
        <w:spacing w:before="194"/>
        <w:rPr>
          <w:rFonts w:ascii="Arial MT" w:hint="eastAsia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6B346448" w14:textId="77777777">
        <w:trPr>
          <w:trHeight w:val="277"/>
        </w:trPr>
        <w:tc>
          <w:tcPr>
            <w:tcW w:w="9182" w:type="dxa"/>
          </w:tcPr>
          <w:p w14:paraId="487C7F81" w14:textId="77777777" w:rsidR="00292957" w:rsidRDefault="00000000">
            <w:pPr>
              <w:pStyle w:val="TableParagraph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成分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</w:p>
        </w:tc>
      </w:tr>
    </w:tbl>
    <w:p w14:paraId="53F817FD" w14:textId="77777777" w:rsidR="00292957" w:rsidRDefault="00292957">
      <w:pPr>
        <w:pStyle w:val="TableParagraph"/>
        <w:spacing w:line="218" w:lineRule="exact"/>
        <w:jc w:val="center"/>
        <w:rPr>
          <w:sz w:val="20"/>
        </w:rPr>
        <w:sectPr w:rsidR="00292957">
          <w:headerReference w:type="even" r:id="rId11"/>
          <w:headerReference w:type="default" r:id="rId12"/>
          <w:footerReference w:type="even" r:id="rId13"/>
          <w:footerReference w:type="default" r:id="rId14"/>
          <w:pgSz w:w="11910" w:h="16840"/>
          <w:pgMar w:top="1140" w:right="992" w:bottom="20" w:left="992" w:header="9" w:footer="0" w:gutter="0"/>
          <w:pgNumType w:start="1"/>
          <w:cols w:space="720"/>
        </w:sectPr>
      </w:pPr>
    </w:p>
    <w:p w14:paraId="6FBD2C3C" w14:textId="77777777" w:rsidR="00292957" w:rsidRDefault="00000000">
      <w:pPr>
        <w:pStyle w:val="a3"/>
        <w:spacing w:before="163"/>
        <w:rPr>
          <w:rFonts w:ascii="Arial MT"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48512" behindDoc="0" locked="0" layoutInCell="1" allowOverlap="1" wp14:anchorId="49D646DE" wp14:editId="3C69999A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2" name="图片 2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3A367273" wp14:editId="55D186E2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91820"/>
                <wp:effectExtent l="0" t="0" r="0" b="0"/>
                <wp:wrapNone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91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918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918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91820">
                              <a:moveTo>
                                <a:pt x="0" y="588263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0" y="591311"/>
                              </a:moveTo>
                              <a:lnTo>
                                <a:pt x="6160007" y="591311"/>
                              </a:lnTo>
                            </a:path>
                            <a:path w="6163310" h="591820">
                              <a:moveTo>
                                <a:pt x="0" y="0"/>
                              </a:moveTo>
                              <a:lnTo>
                                <a:pt x="0" y="588263"/>
                              </a:lnTo>
                            </a:path>
                            <a:path w="6163310" h="591820">
                              <a:moveTo>
                                <a:pt x="6160007" y="0"/>
                              </a:moveTo>
                              <a:lnTo>
                                <a:pt x="6160007" y="588263"/>
                              </a:lnTo>
                            </a:path>
                            <a:path w="6163310" h="591820">
                              <a:moveTo>
                                <a:pt x="3047" y="0"/>
                              </a:moveTo>
                              <a:lnTo>
                                <a:pt x="3047" y="588263"/>
                              </a:lnTo>
                            </a:path>
                            <a:path w="6163310" h="591820">
                              <a:moveTo>
                                <a:pt x="6163055" y="0"/>
                              </a:moveTo>
                              <a:lnTo>
                                <a:pt x="6163055" y="588263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A680E" id="Graphic 27" o:spid="_x0000_s1026" style="position:absolute;margin-left:54.95pt;margin-top:91.9pt;width:485.3pt;height:46.6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5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" path="m,l6160007,em,3047r6160007,em,588263r6160007,em,591311r6160007,em,l,588263em6160007,r,588263em3047,r,588263em6163055,r,588263e" filled="f" strokecolor="blue" strokeweight=".08464mm">
                <v:path arrowok="t"/>
                <w10:wrap anchorx="page" anchory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49536" behindDoc="1" locked="0" layoutInCell="1" allowOverlap="1" wp14:anchorId="62307586" wp14:editId="78198552">
                <wp:simplePos x="0" y="0"/>
                <wp:positionH relativeFrom="page">
                  <wp:posOffset>695960</wp:posOffset>
                </wp:positionH>
                <wp:positionV relativeFrom="page">
                  <wp:posOffset>1823720</wp:posOffset>
                </wp:positionV>
                <wp:extent cx="6166485" cy="181356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813560"/>
                          <a:chOff x="0" y="0"/>
                          <a:chExt cx="6166485" cy="181356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1523" y="1523"/>
                            <a:ext cx="6163310" cy="181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81102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811020">
                                <a:moveTo>
                                  <a:pt x="0" y="1807463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0" y="1810511"/>
                                </a:moveTo>
                                <a:lnTo>
                                  <a:pt x="6160007" y="1810511"/>
                                </a:lnTo>
                              </a:path>
                              <a:path w="6163310" h="1811020">
                                <a:moveTo>
                                  <a:pt x="0" y="0"/>
                                </a:moveTo>
                                <a:lnTo>
                                  <a:pt x="0" y="1807463"/>
                                </a:lnTo>
                              </a:path>
                              <a:path w="6163310" h="1811020">
                                <a:moveTo>
                                  <a:pt x="6160007" y="0"/>
                                </a:moveTo>
                                <a:lnTo>
                                  <a:pt x="6160007" y="1807463"/>
                                </a:lnTo>
                              </a:path>
                              <a:path w="6163310" h="1811020">
                                <a:moveTo>
                                  <a:pt x="3047" y="0"/>
                                </a:moveTo>
                                <a:lnTo>
                                  <a:pt x="3047" y="1807463"/>
                                </a:lnTo>
                              </a:path>
                              <a:path w="6163310" h="1811020">
                                <a:moveTo>
                                  <a:pt x="6163055" y="0"/>
                                </a:moveTo>
                                <a:lnTo>
                                  <a:pt x="6163055" y="1807463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6166485" cy="18135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880BA4" w14:textId="77777777" w:rsidR="00292957" w:rsidRDefault="00292957">
                              <w:pPr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11336514" w14:textId="77777777" w:rsidR="00292957" w:rsidRDefault="00292957">
                              <w:pPr>
                                <w:spacing w:before="121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7BB96337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4.1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应急措施要领</w:t>
                              </w:r>
                              <w:proofErr w:type="spellEnd"/>
                            </w:p>
                            <w:p w14:paraId="1220229B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总说明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75DC3DE4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吸入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供给新鲜空气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如果病人感到不适时要询问医生。</w:t>
                              </w:r>
                            </w:p>
                            <w:p w14:paraId="1D3F4CC4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皮肤接触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一般的产品不会刺激皮肤。</w:t>
                              </w:r>
                            </w:p>
                            <w:p w14:paraId="2070B546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眼睛接触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张开眼睛在流水下冲洗数分钟。</w:t>
                              </w:r>
                            </w:p>
                            <w:p w14:paraId="1EE70F81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食入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如果症状仍然持续</w:t>
                              </w:r>
                              <w:r>
                                <w:rPr>
                                  <w:rFonts w:ascii="Times New Roman" w:eastAsia="Times New Roman"/>
                                  <w:spacing w:val="5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请咨询医生。</w:t>
                              </w:r>
                            </w:p>
                            <w:p w14:paraId="214A8FDF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4.2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最重要的急慢性症状及其影响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447E26D8" w14:textId="77777777" w:rsidR="0029295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4.3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需要及时的医疗处理及特别处理的症状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307586" id="Group 28" o:spid="_x0000_s1036" style="position:absolute;margin-left:54.8pt;margin-top:143.6pt;width:485.55pt;height:142.8pt;z-index:-251666944;mso-wrap-distance-left:0;mso-wrap-distance-right:0;mso-position-horizontal-relative:page;mso-position-vertical-relative:page" coordsize="61664,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">
                <v:shape id="Graphic 29" o:spid="_x0000_s1037" style="position:absolute;left:15;top:15;width:61633;height:18110;visibility:visible;mso-wrap-style:square;v-text-anchor:top" coordsize="6163310,181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" path="m,l6160007,em,3047r6160007,em,l6160007,em,3047r6160007,em,1807463r6160007,em,1810511r6160007,em,l,1807463em6160007,r,1807463em3047,r,1807463em6163055,r,1807463e" filled="f" strokecolor="blue" strokeweight=".08464mm">
                  <v:path arrowok="t"/>
                </v:shape>
                <v:shape id="Textbox 30" o:spid="_x0000_s1038" type="#_x0000_t202" style="position:absolute;width:61664;height:18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2F880BA4" w14:textId="77777777" w:rsidR="00292957" w:rsidRDefault="00292957">
                        <w:pPr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11336514" w14:textId="77777777" w:rsidR="00292957" w:rsidRDefault="00292957">
                        <w:pPr>
                          <w:spacing w:before="121"/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7BB96337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4.1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应急措施要领</w:t>
                        </w:r>
                        <w:proofErr w:type="spellEnd"/>
                      </w:p>
                      <w:p w14:paraId="1220229B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总说明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75DC3DE4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吸入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供给新鲜空气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如果病人感到不适时要询问医生。</w:t>
                        </w:r>
                      </w:p>
                      <w:p w14:paraId="1D3F4CC4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皮肤接触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一般的产品不会刺激皮肤。</w:t>
                        </w:r>
                      </w:p>
                      <w:p w14:paraId="2070B546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眼睛接触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张开眼睛在流水下冲洗数分钟。</w:t>
                        </w:r>
                      </w:p>
                      <w:p w14:paraId="1EE70F81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食入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如果症状仍然持续</w:t>
                        </w:r>
                        <w:r>
                          <w:rPr>
                            <w:rFonts w:ascii="Times New Roman" w:eastAsia="Times New Roman"/>
                            <w:spacing w:val="5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请咨询医生。</w:t>
                        </w:r>
                      </w:p>
                      <w:p w14:paraId="214A8FDF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4.2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最重要的急慢性症状及其影响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447E26D8" w14:textId="77777777" w:rsidR="0029295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4.3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需要及时的医疗处理及特别处理的症状</w:t>
                        </w:r>
                        <w:r>
                          <w:rPr>
                            <w:rFonts w:ascii="Times New Roman" w:eastAsia="Times New Roman"/>
                            <w:b/>
                            <w:spacing w:val="1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50560" behindDoc="1" locked="0" layoutInCell="1" allowOverlap="1" wp14:anchorId="061C8D5C" wp14:editId="1067AB90">
                <wp:simplePos x="0" y="0"/>
                <wp:positionH relativeFrom="page">
                  <wp:posOffset>695960</wp:posOffset>
                </wp:positionH>
                <wp:positionV relativeFrom="page">
                  <wp:posOffset>3701415</wp:posOffset>
                </wp:positionV>
                <wp:extent cx="6166485" cy="1374775"/>
                <wp:effectExtent l="0" t="0" r="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374775"/>
                          <a:chOff x="0" y="0"/>
                          <a:chExt cx="6166485" cy="137477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1523" y="1523"/>
                            <a:ext cx="6163310" cy="137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37160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371600">
                                <a:moveTo>
                                  <a:pt x="0" y="1368551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0" y="1371599"/>
                                </a:moveTo>
                                <a:lnTo>
                                  <a:pt x="6160007" y="1371599"/>
                                </a:lnTo>
                              </a:path>
                              <a:path w="6163310" h="1371600">
                                <a:moveTo>
                                  <a:pt x="0" y="0"/>
                                </a:moveTo>
                                <a:lnTo>
                                  <a:pt x="0" y="1368551"/>
                                </a:lnTo>
                              </a:path>
                              <a:path w="6163310" h="1371600">
                                <a:moveTo>
                                  <a:pt x="6160007" y="0"/>
                                </a:moveTo>
                                <a:lnTo>
                                  <a:pt x="6160007" y="1368551"/>
                                </a:lnTo>
                              </a:path>
                              <a:path w="6163310" h="1371600">
                                <a:moveTo>
                                  <a:pt x="3047" y="0"/>
                                </a:moveTo>
                                <a:lnTo>
                                  <a:pt x="3047" y="1368551"/>
                                </a:lnTo>
                              </a:path>
                              <a:path w="6163310" h="1371600">
                                <a:moveTo>
                                  <a:pt x="6163055" y="0"/>
                                </a:moveTo>
                                <a:lnTo>
                                  <a:pt x="6163055" y="136855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6166485" cy="137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6073DB" w14:textId="77777777" w:rsidR="00292957" w:rsidRDefault="00292957">
                              <w:pPr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1C4984D5" w14:textId="77777777" w:rsidR="00292957" w:rsidRDefault="00292957">
                              <w:pPr>
                                <w:spacing w:before="121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4B79A4FD" w14:textId="77777777" w:rsidR="00292957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4"/>
                                  <w:sz w:val="20"/>
                                </w:rPr>
                                <w:t>灭火剂</w:t>
                              </w:r>
                              <w:proofErr w:type="spellEnd"/>
                            </w:p>
                            <w:p w14:paraId="14BB4DF0" w14:textId="77777777" w:rsidR="00292957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适用灭火剂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使用适合四周环境的灭火措施。</w:t>
                              </w:r>
                            </w:p>
                            <w:p w14:paraId="70A9A35C" w14:textId="77777777" w:rsidR="00292957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5.2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物质或混合物的特别危害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6ED02F3" w14:textId="77777777" w:rsidR="00292957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5.3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给消防人员的资料</w:t>
                              </w:r>
                              <w:proofErr w:type="spellEnd"/>
                            </w:p>
                            <w:p w14:paraId="3D96E7F0" w14:textId="77777777" w:rsidR="00292957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防护装备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没有要求特别的措施。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C8D5C" id="Group 31" o:spid="_x0000_s1039" style="position:absolute;margin-left:54.8pt;margin-top:291.45pt;width:485.55pt;height:108.25pt;z-index:-251665920;mso-wrap-distance-left:0;mso-wrap-distance-right:0;mso-position-horizontal-relative:page;mso-position-vertical-relative:page" coordsize="61664,13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">
                <v:shape id="Graphic 32" o:spid="_x0000_s1040" style="position:absolute;left:15;top:15;width:61633;height:13716;visibility:visible;mso-wrap-style:square;v-text-anchor:top" coordsize="6163310,137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" path="m,l6160007,em,3047r6160007,em,l6160007,em,3047r6160007,em,1368551r6160007,em,1371599r6160007,em,l,1368551em6160007,r,1368551em3047,r,1368551em6163055,r,1368551e" filled="f" strokecolor="blue" strokeweight=".08464mm">
                  <v:path arrowok="t"/>
                </v:shape>
                <v:shape id="Textbox 33" o:spid="_x0000_s1041" type="#_x0000_t202" style="position:absolute;width:61664;height:1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716073DB" w14:textId="77777777" w:rsidR="00292957" w:rsidRDefault="00292957">
                        <w:pPr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1C4984D5" w14:textId="77777777" w:rsidR="00292957" w:rsidRDefault="00292957">
                        <w:pPr>
                          <w:spacing w:before="121"/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4B79A4FD" w14:textId="77777777" w:rsidR="00292957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4"/>
                            <w:sz w:val="20"/>
                          </w:rPr>
                          <w:t>灭火剂</w:t>
                        </w:r>
                        <w:proofErr w:type="spellEnd"/>
                      </w:p>
                      <w:p w14:paraId="14BB4DF0" w14:textId="77777777" w:rsidR="00292957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适用灭火剂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使用适合四周环境的灭火措施。</w:t>
                        </w:r>
                      </w:p>
                      <w:p w14:paraId="70A9A35C" w14:textId="77777777" w:rsidR="00292957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5.2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物质或混合物的特别危害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6ED02F3" w14:textId="77777777" w:rsidR="00292957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5.3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给消防人员的资料</w:t>
                        </w:r>
                        <w:proofErr w:type="spellEnd"/>
                      </w:p>
                      <w:p w14:paraId="3D96E7F0" w14:textId="77777777" w:rsidR="00292957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防护装备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没有要求特别的措施。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51584" behindDoc="1" locked="0" layoutInCell="1" allowOverlap="1" wp14:anchorId="742D5C12" wp14:editId="0B32178D">
                <wp:simplePos x="0" y="0"/>
                <wp:positionH relativeFrom="page">
                  <wp:posOffset>695960</wp:posOffset>
                </wp:positionH>
                <wp:positionV relativeFrom="page">
                  <wp:posOffset>5140325</wp:posOffset>
                </wp:positionV>
                <wp:extent cx="6166485" cy="174053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1523" y="1523"/>
                            <a:ext cx="6163310" cy="1737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36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360">
                                <a:moveTo>
                                  <a:pt x="0" y="1734311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0" y="1737359"/>
                                </a:moveTo>
                                <a:lnTo>
                                  <a:pt x="6160007" y="1737359"/>
                                </a:lnTo>
                              </a:path>
                              <a:path w="6163310" h="1737360">
                                <a:moveTo>
                                  <a:pt x="0" y="0"/>
                                </a:moveTo>
                                <a:lnTo>
                                  <a:pt x="0" y="1734311"/>
                                </a:lnTo>
                              </a:path>
                              <a:path w="6163310" h="1737360">
                                <a:moveTo>
                                  <a:pt x="6160007" y="0"/>
                                </a:moveTo>
                                <a:lnTo>
                                  <a:pt x="6160007" y="1734311"/>
                                </a:lnTo>
                              </a:path>
                              <a:path w="6163310" h="1737360">
                                <a:moveTo>
                                  <a:pt x="3047" y="0"/>
                                </a:moveTo>
                                <a:lnTo>
                                  <a:pt x="3047" y="1734311"/>
                                </a:lnTo>
                              </a:path>
                              <a:path w="6163310" h="1737360">
                                <a:moveTo>
                                  <a:pt x="6163055" y="0"/>
                                </a:moveTo>
                                <a:lnTo>
                                  <a:pt x="6163055" y="173431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F5C8CB" w14:textId="77777777" w:rsidR="00292957" w:rsidRDefault="00292957">
                              <w:pPr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0B24E62C" w14:textId="77777777" w:rsidR="00292957" w:rsidRDefault="00292957">
                              <w:pPr>
                                <w:spacing w:before="121"/>
                                <w:rPr>
                                  <w:rFonts w:ascii="Times New Roman" w:hint="eastAsia"/>
                                  <w:sz w:val="20"/>
                                </w:rPr>
                              </w:pPr>
                            </w:p>
                            <w:p w14:paraId="219ED1F8" w14:textId="77777777" w:rsidR="00292957" w:rsidRDefault="0000000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6.1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个人防护措施、防护装备和应急处置程序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没有要求。</w:t>
                              </w:r>
                            </w:p>
                            <w:p w14:paraId="64E9E278" w14:textId="77777777" w:rsidR="00292957" w:rsidRDefault="0000000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6.2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环境保护措施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切勿让其进入下水道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水面或地下水。</w:t>
                              </w:r>
                            </w:p>
                            <w:p w14:paraId="7BA20B74" w14:textId="77777777" w:rsidR="00292957" w:rsidRDefault="0000000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收容和清除泄漏物的方法及材料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20"/>
                                </w:rPr>
                                <w:t>使用机械提起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20"/>
                                </w:rPr>
                                <w:t>。</w:t>
                              </w:r>
                            </w:p>
                            <w:p w14:paraId="129E56A2" w14:textId="77777777" w:rsidR="00292957" w:rsidRDefault="00000000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06"/>
                                </w:tabs>
                                <w:spacing w:line="319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6.4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参照其他部分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F6E3122" w14:textId="77777777" w:rsidR="00292957" w:rsidRDefault="00000000">
                              <w:pPr>
                                <w:spacing w:line="205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有关安全处理的资料请参阅第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215FCC9B" w14:textId="77777777" w:rsidR="00292957" w:rsidRDefault="00000000">
                              <w:pPr>
                                <w:spacing w:line="230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 xml:space="preserve">有关个人防护装备的资料请参阅第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73391552" w14:textId="77777777" w:rsidR="00292957" w:rsidRDefault="00000000">
                              <w:pPr>
                                <w:spacing w:line="243" w:lineRule="exact"/>
                                <w:ind w:left="607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有关弃置的资料请参阅第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13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2D5C12" id="Group 34" o:spid="_x0000_s1042" style="position:absolute;margin-left:54.8pt;margin-top:404.75pt;width:485.55pt;height:137.05pt;z-index:-251664896;mso-wrap-distance-left:0;mso-wrap-distance-right:0;mso-position-horizontal-relative:page;mso-position-vertical-relative:page" coordsize="61664,17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">
                <v:shape id="Graphic 35" o:spid="_x0000_s1043" style="position:absolute;left:15;top:15;width:61633;height:17373;visibility:visible;mso-wrap-style:square;v-text-anchor:top" coordsize="6163310,1737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" path="m,l6160007,em,3047r6160007,em,l6160007,em,3047r6160007,em,1734311r6160007,em,1737359r6160007,em,l,1734311em6160007,r,1734311em3047,r,1734311em6163055,r,1734311e" filled="f" strokecolor="blue" strokeweight=".08464mm">
                  <v:path arrowok="t"/>
                </v:shape>
                <v:shape id="Textbox 36" o:spid="_x0000_s1044" type="#_x0000_t202" style="position:absolute;width:61664;height:17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57F5C8CB" w14:textId="77777777" w:rsidR="00292957" w:rsidRDefault="00292957">
                        <w:pPr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0B24E62C" w14:textId="77777777" w:rsidR="00292957" w:rsidRDefault="00292957">
                        <w:pPr>
                          <w:spacing w:before="121"/>
                          <w:rPr>
                            <w:rFonts w:ascii="Times New Roman" w:hint="eastAsia"/>
                            <w:sz w:val="20"/>
                          </w:rPr>
                        </w:pPr>
                      </w:p>
                      <w:p w14:paraId="219ED1F8" w14:textId="77777777" w:rsidR="00292957" w:rsidRDefault="0000000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6.1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3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个人防护措施、防护装备和应急处置程序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没有要求。</w:t>
                        </w:r>
                      </w:p>
                      <w:p w14:paraId="64E9E278" w14:textId="77777777" w:rsidR="00292957" w:rsidRDefault="0000000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6.2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环境保护措施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切勿让其进入下水道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水面或地下水。</w:t>
                        </w:r>
                      </w:p>
                      <w:p w14:paraId="7BA20B74" w14:textId="77777777" w:rsidR="00292957" w:rsidRDefault="0000000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收容和清除泄漏物的方法及材料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使用机械提起</w:t>
                        </w:r>
                        <w:proofErr w:type="spellEnd"/>
                        <w:r>
                          <w:rPr>
                            <w:spacing w:val="-2"/>
                            <w:sz w:val="20"/>
                          </w:rPr>
                          <w:t>。</w:t>
                        </w:r>
                      </w:p>
                      <w:p w14:paraId="129E56A2" w14:textId="77777777" w:rsidR="00292957" w:rsidRDefault="00000000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06"/>
                          </w:tabs>
                          <w:spacing w:line="319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6.4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2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参照其他部分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F6E3122" w14:textId="77777777" w:rsidR="00292957" w:rsidRDefault="00000000">
                        <w:pPr>
                          <w:spacing w:line="205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有关安全处理的资料请参阅第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215FCC9B" w14:textId="77777777" w:rsidR="00292957" w:rsidRDefault="00000000">
                        <w:pPr>
                          <w:spacing w:line="230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 xml:space="preserve">有关个人防护装备的资料请参阅第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73391552" w14:textId="77777777" w:rsidR="00292957" w:rsidRDefault="00000000">
                        <w:pPr>
                          <w:spacing w:line="243" w:lineRule="exact"/>
                          <w:ind w:left="607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有关弃置的资料请参阅第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13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4"/>
        <w:gridCol w:w="6024"/>
        <w:gridCol w:w="1104"/>
      </w:tblGrid>
      <w:tr w:rsidR="00292957" w14:paraId="2EBDEBCD" w14:textId="77777777">
        <w:trPr>
          <w:trHeight w:val="280"/>
        </w:trPr>
        <w:tc>
          <w:tcPr>
            <w:tcW w:w="2054" w:type="dxa"/>
            <w:tcBorders>
              <w:top w:val="nil"/>
            </w:tcBorders>
          </w:tcPr>
          <w:p w14:paraId="4756E625" w14:textId="4BF8AC43" w:rsidR="00292957" w:rsidRDefault="00576A0F">
            <w:pPr>
              <w:pStyle w:val="TableParagraph"/>
              <w:spacing w:line="221" w:lineRule="exact"/>
              <w:ind w:left="343"/>
              <w:rPr>
                <w:sz w:val="20"/>
              </w:rPr>
            </w:pPr>
            <w:r>
              <w:rPr>
                <w:spacing w:val="-2"/>
                <w:sz w:val="20"/>
              </w:rPr>
              <w:t>CAS</w:t>
            </w:r>
            <w:r>
              <w:rPr>
                <w:rFonts w:hint="eastAsia"/>
                <w:spacing w:val="-2"/>
                <w:sz w:val="20"/>
                <w:lang w:eastAsia="zh-CN"/>
              </w:rPr>
              <w:t>：</w:t>
            </w:r>
            <w:hyperlink r:id="rId15" w:tgtFrame="https://www.chemsrc.com/cas/_blank" w:history="1">
              <w:r>
                <w:rPr>
                  <w:rFonts w:hint="eastAsia"/>
                  <w:spacing w:val="-2"/>
                  <w:sz w:val="20"/>
                  <w:lang w:eastAsia="zh-CN"/>
                </w:rPr>
                <w:t>25038-59-9</w:t>
              </w:r>
            </w:hyperlink>
          </w:p>
        </w:tc>
        <w:tc>
          <w:tcPr>
            <w:tcW w:w="6024" w:type="dxa"/>
            <w:tcBorders>
              <w:top w:val="nil"/>
            </w:tcBorders>
          </w:tcPr>
          <w:p w14:paraId="7646E04E" w14:textId="0708F7B1" w:rsidR="00FA1646" w:rsidRDefault="00576A0F" w:rsidP="00FA1646">
            <w:pPr>
              <w:pStyle w:val="TableParagraph"/>
              <w:spacing w:line="217" w:lineRule="exact"/>
              <w:ind w:left="46"/>
              <w:jc w:val="both"/>
              <w:rPr>
                <w:sz w:val="20"/>
              </w:rPr>
            </w:pPr>
            <w:proofErr w:type="spellStart"/>
            <w:r w:rsidRPr="00576A0F">
              <w:rPr>
                <w:rFonts w:ascii="宋体" w:eastAsia="宋体" w:hAnsi="宋体" w:cs="宋体" w:hint="eastAsia"/>
                <w:spacing w:val="-5"/>
                <w:sz w:val="20"/>
              </w:rPr>
              <w:t>聚对苯二甲酸乙二醇酯</w:t>
            </w:r>
            <w:proofErr w:type="spellEnd"/>
          </w:p>
          <w:p w14:paraId="6BC7E617" w14:textId="5BC90552" w:rsidR="00292957" w:rsidRDefault="00576A0F" w:rsidP="00FA1646">
            <w:pPr>
              <w:pStyle w:val="TableParagraph"/>
              <w:spacing w:line="195" w:lineRule="exact"/>
              <w:ind w:left="46"/>
              <w:jc w:val="both"/>
              <w:rPr>
                <w:rFonts w:ascii="宋体" w:eastAsia="宋体"/>
                <w:sz w:val="20"/>
              </w:rPr>
            </w:pPr>
            <w:r w:rsidRPr="00576A0F">
              <w:rPr>
                <w:rFonts w:hint="eastAsia"/>
                <w:spacing w:val="-2"/>
                <w:sz w:val="20"/>
              </w:rPr>
              <w:t>Polyethylene Terephthalate</w:t>
            </w:r>
          </w:p>
        </w:tc>
        <w:tc>
          <w:tcPr>
            <w:tcW w:w="1104" w:type="dxa"/>
            <w:tcBorders>
              <w:top w:val="nil"/>
            </w:tcBorders>
          </w:tcPr>
          <w:p w14:paraId="6ED2F996" w14:textId="77777777" w:rsidR="00292957" w:rsidRDefault="00000000">
            <w:pPr>
              <w:pStyle w:val="TableParagraph"/>
              <w:spacing w:line="240" w:lineRule="auto"/>
              <w:ind w:left="0"/>
              <w:jc w:val="center"/>
              <w:rPr>
                <w:sz w:val="20"/>
              </w:rPr>
            </w:pPr>
            <w:r>
              <w:rPr>
                <w:rFonts w:hint="eastAsia"/>
                <w:spacing w:val="-2"/>
                <w:sz w:val="20"/>
                <w:lang w:eastAsia="zh-CN"/>
              </w:rPr>
              <w:t>100</w:t>
            </w:r>
            <w:r>
              <w:rPr>
                <w:rFonts w:eastAsia="宋体"/>
                <w:spacing w:val="-4"/>
                <w:sz w:val="20"/>
              </w:rPr>
              <w:t>%</w:t>
            </w:r>
          </w:p>
        </w:tc>
      </w:tr>
    </w:tbl>
    <w:p w14:paraId="470BD823" w14:textId="77777777" w:rsidR="00292957" w:rsidRDefault="00292957">
      <w:pPr>
        <w:pStyle w:val="a3"/>
        <w:spacing w:before="188"/>
        <w:rPr>
          <w:rFonts w:ascii="Arial MT" w:hint="eastAsia"/>
        </w:rPr>
      </w:pPr>
    </w:p>
    <w:p w14:paraId="2C6F8730" w14:textId="77777777" w:rsidR="00292957" w:rsidRDefault="00292957">
      <w:pPr>
        <w:pStyle w:val="a3"/>
        <w:rPr>
          <w:rFonts w:ascii="Arial MT" w:hint="eastAsia"/>
        </w:rPr>
      </w:pPr>
    </w:p>
    <w:tbl>
      <w:tblPr>
        <w:tblpPr w:leftFromText="180" w:rightFromText="180" w:vertAnchor="text" w:horzAnchor="page" w:tblpX="1415" w:tblpY="137"/>
        <w:tblOverlap w:val="never"/>
        <w:tblW w:w="9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5EB62E08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4DA2196C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急救措施</w:t>
            </w:r>
            <w:proofErr w:type="spellEnd"/>
          </w:p>
        </w:tc>
      </w:tr>
    </w:tbl>
    <w:p w14:paraId="0E10D508" w14:textId="77777777" w:rsidR="00292957" w:rsidRDefault="00292957">
      <w:pPr>
        <w:pStyle w:val="a3"/>
        <w:rPr>
          <w:rFonts w:ascii="Arial MT" w:hint="eastAsia"/>
        </w:rPr>
      </w:pPr>
    </w:p>
    <w:p w14:paraId="36C94B81" w14:textId="77777777" w:rsidR="00292957" w:rsidRDefault="00292957">
      <w:pPr>
        <w:pStyle w:val="a3"/>
        <w:rPr>
          <w:rFonts w:ascii="Arial MT" w:hint="eastAsia"/>
        </w:rPr>
      </w:pPr>
    </w:p>
    <w:p w14:paraId="63626529" w14:textId="77777777" w:rsidR="00292957" w:rsidRDefault="00292957">
      <w:pPr>
        <w:pStyle w:val="a3"/>
        <w:rPr>
          <w:rFonts w:ascii="Arial MT" w:hint="eastAsia"/>
        </w:rPr>
      </w:pPr>
    </w:p>
    <w:p w14:paraId="50CFB2CE" w14:textId="77777777" w:rsidR="00292957" w:rsidRDefault="00292957">
      <w:pPr>
        <w:pStyle w:val="a3"/>
        <w:rPr>
          <w:rFonts w:ascii="Arial MT" w:hint="eastAsia"/>
        </w:rPr>
      </w:pPr>
    </w:p>
    <w:p w14:paraId="4B0B6BAA" w14:textId="77777777" w:rsidR="00292957" w:rsidRDefault="00292957">
      <w:pPr>
        <w:pStyle w:val="a3"/>
        <w:rPr>
          <w:rFonts w:ascii="Arial MT" w:hint="eastAsia"/>
        </w:rPr>
      </w:pPr>
    </w:p>
    <w:p w14:paraId="102E4901" w14:textId="77777777" w:rsidR="00292957" w:rsidRDefault="00292957">
      <w:pPr>
        <w:pStyle w:val="a3"/>
        <w:rPr>
          <w:rFonts w:ascii="Arial MT" w:hint="eastAsia"/>
        </w:rPr>
      </w:pPr>
    </w:p>
    <w:p w14:paraId="5AB36296" w14:textId="77777777" w:rsidR="00292957" w:rsidRDefault="00292957">
      <w:pPr>
        <w:pStyle w:val="a3"/>
        <w:rPr>
          <w:rFonts w:ascii="Arial MT" w:hint="eastAsia"/>
        </w:rPr>
      </w:pPr>
    </w:p>
    <w:p w14:paraId="2ED9E950" w14:textId="77777777" w:rsidR="00292957" w:rsidRDefault="00292957">
      <w:pPr>
        <w:pStyle w:val="a3"/>
        <w:rPr>
          <w:rFonts w:ascii="Arial MT" w:hint="eastAsia"/>
        </w:rPr>
      </w:pPr>
    </w:p>
    <w:p w14:paraId="78D86D36" w14:textId="77777777" w:rsidR="00292957" w:rsidRDefault="00292957">
      <w:pPr>
        <w:pStyle w:val="a3"/>
        <w:rPr>
          <w:rFonts w:ascii="Arial MT" w:hint="eastAsia"/>
        </w:rPr>
      </w:pPr>
    </w:p>
    <w:p w14:paraId="21E2B7F1" w14:textId="77777777" w:rsidR="00292957" w:rsidRDefault="00292957">
      <w:pPr>
        <w:pStyle w:val="a3"/>
        <w:spacing w:before="106"/>
        <w:rPr>
          <w:rFonts w:ascii="Arial MT"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4031771C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11B74DD4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消防措施</w:t>
            </w:r>
            <w:proofErr w:type="spellEnd"/>
          </w:p>
        </w:tc>
      </w:tr>
    </w:tbl>
    <w:p w14:paraId="44B356BF" w14:textId="77777777" w:rsidR="00292957" w:rsidRDefault="00292957">
      <w:pPr>
        <w:pStyle w:val="a3"/>
        <w:rPr>
          <w:rFonts w:ascii="Arial MT" w:hint="eastAsia"/>
        </w:rPr>
      </w:pPr>
    </w:p>
    <w:p w14:paraId="2F13B49B" w14:textId="77777777" w:rsidR="00292957" w:rsidRDefault="00292957">
      <w:pPr>
        <w:pStyle w:val="a3"/>
        <w:rPr>
          <w:rFonts w:ascii="Arial MT" w:hint="eastAsia"/>
        </w:rPr>
      </w:pPr>
    </w:p>
    <w:p w14:paraId="22046245" w14:textId="77777777" w:rsidR="00292957" w:rsidRDefault="00292957">
      <w:pPr>
        <w:pStyle w:val="a3"/>
        <w:rPr>
          <w:rFonts w:ascii="Arial MT" w:hint="eastAsia"/>
        </w:rPr>
      </w:pPr>
    </w:p>
    <w:p w14:paraId="1D3AC13E" w14:textId="77777777" w:rsidR="00292957" w:rsidRDefault="00292957">
      <w:pPr>
        <w:pStyle w:val="a3"/>
        <w:rPr>
          <w:rFonts w:ascii="Arial MT" w:hint="eastAsia"/>
        </w:rPr>
      </w:pPr>
    </w:p>
    <w:p w14:paraId="721428A2" w14:textId="77777777" w:rsidR="00292957" w:rsidRDefault="00292957">
      <w:pPr>
        <w:pStyle w:val="a3"/>
        <w:rPr>
          <w:rFonts w:ascii="Arial MT" w:hint="eastAsia"/>
        </w:rPr>
      </w:pPr>
    </w:p>
    <w:p w14:paraId="0A67C923" w14:textId="77777777" w:rsidR="00292957" w:rsidRDefault="00292957">
      <w:pPr>
        <w:pStyle w:val="a3"/>
        <w:rPr>
          <w:rFonts w:ascii="Arial MT" w:hint="eastAsia"/>
        </w:rPr>
      </w:pPr>
    </w:p>
    <w:p w14:paraId="4A9C07F9" w14:textId="77777777" w:rsidR="00292957" w:rsidRDefault="00292957">
      <w:pPr>
        <w:pStyle w:val="a3"/>
        <w:rPr>
          <w:rFonts w:ascii="Arial MT" w:hint="eastAsia"/>
        </w:rPr>
      </w:pPr>
    </w:p>
    <w:p w14:paraId="5EEAC781" w14:textId="77777777" w:rsidR="00292957" w:rsidRDefault="00292957">
      <w:pPr>
        <w:pStyle w:val="a3"/>
        <w:spacing w:before="104"/>
        <w:rPr>
          <w:rFonts w:ascii="Arial MT"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108084FB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6FF476DA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6</w:t>
            </w:r>
            <w:r>
              <w:rPr>
                <w:b/>
                <w:color w:val="FFFFFF"/>
                <w:spacing w:val="15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9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泄漏应急处理</w:t>
            </w:r>
            <w:proofErr w:type="spellEnd"/>
          </w:p>
        </w:tc>
      </w:tr>
    </w:tbl>
    <w:p w14:paraId="2D7A475C" w14:textId="77777777" w:rsidR="00292957" w:rsidRDefault="00292957">
      <w:pPr>
        <w:pStyle w:val="a3"/>
        <w:rPr>
          <w:rFonts w:ascii="Arial MT" w:hint="eastAsia"/>
        </w:rPr>
      </w:pPr>
    </w:p>
    <w:p w14:paraId="47105469" w14:textId="77777777" w:rsidR="00292957" w:rsidRDefault="00292957">
      <w:pPr>
        <w:pStyle w:val="a3"/>
        <w:rPr>
          <w:rFonts w:ascii="Arial MT" w:hint="eastAsia"/>
        </w:rPr>
      </w:pPr>
    </w:p>
    <w:p w14:paraId="58831EA1" w14:textId="77777777" w:rsidR="00292957" w:rsidRDefault="00292957">
      <w:pPr>
        <w:pStyle w:val="a3"/>
        <w:rPr>
          <w:rFonts w:ascii="Arial MT" w:hint="eastAsia"/>
        </w:rPr>
      </w:pPr>
    </w:p>
    <w:p w14:paraId="393AE234" w14:textId="77777777" w:rsidR="00292957" w:rsidRDefault="00292957">
      <w:pPr>
        <w:pStyle w:val="a3"/>
        <w:rPr>
          <w:rFonts w:ascii="Arial MT" w:hint="eastAsia"/>
        </w:rPr>
      </w:pPr>
    </w:p>
    <w:p w14:paraId="2304A4F5" w14:textId="77777777" w:rsidR="00292957" w:rsidRDefault="00292957">
      <w:pPr>
        <w:pStyle w:val="a3"/>
        <w:rPr>
          <w:rFonts w:ascii="Arial MT" w:hint="eastAsia"/>
        </w:rPr>
      </w:pPr>
    </w:p>
    <w:p w14:paraId="04390A19" w14:textId="77777777" w:rsidR="00292957" w:rsidRDefault="00292957">
      <w:pPr>
        <w:pStyle w:val="a3"/>
        <w:rPr>
          <w:rFonts w:ascii="Arial MT" w:hint="eastAsia"/>
        </w:rPr>
      </w:pPr>
    </w:p>
    <w:p w14:paraId="1B451250" w14:textId="77777777" w:rsidR="00292957" w:rsidRDefault="00292957">
      <w:pPr>
        <w:pStyle w:val="a3"/>
        <w:rPr>
          <w:rFonts w:ascii="Arial MT" w:hint="eastAsia"/>
        </w:rPr>
      </w:pPr>
    </w:p>
    <w:p w14:paraId="43DC4780" w14:textId="77777777" w:rsidR="00292957" w:rsidRDefault="00292957">
      <w:pPr>
        <w:pStyle w:val="a3"/>
        <w:rPr>
          <w:rFonts w:ascii="Arial MT" w:hint="eastAsia"/>
        </w:rPr>
      </w:pPr>
    </w:p>
    <w:p w14:paraId="74AFDB6E" w14:textId="77777777" w:rsidR="00292957" w:rsidRDefault="00292957">
      <w:pPr>
        <w:pStyle w:val="a3"/>
        <w:rPr>
          <w:rFonts w:ascii="Arial MT" w:hint="eastAsia"/>
        </w:rPr>
      </w:pPr>
    </w:p>
    <w:p w14:paraId="1981F450" w14:textId="77777777" w:rsidR="00292957" w:rsidRDefault="00292957">
      <w:pPr>
        <w:pStyle w:val="a3"/>
        <w:spacing w:before="220"/>
        <w:rPr>
          <w:rFonts w:ascii="Arial MT"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23A4E9F1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29866387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7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操作处置与储存</w:t>
            </w:r>
            <w:proofErr w:type="spellEnd"/>
          </w:p>
        </w:tc>
      </w:tr>
    </w:tbl>
    <w:p w14:paraId="08AF895D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51355AD9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06EB1B2A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047DD60E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6A89889C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394ACB59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0567E6C8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7E0D4B23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5F087EAA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63F030D3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108DEC2B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2FA9D51C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21616273" w14:textId="77777777" w:rsidR="00292957" w:rsidRDefault="00292957">
      <w:pPr>
        <w:pStyle w:val="a3"/>
        <w:rPr>
          <w:rFonts w:ascii="Arial MT" w:hint="eastAsia"/>
          <w:sz w:val="16"/>
        </w:rPr>
      </w:pPr>
    </w:p>
    <w:p w14:paraId="300A8FFF" w14:textId="77777777" w:rsidR="00292957" w:rsidRDefault="00292957">
      <w:pPr>
        <w:pStyle w:val="a3"/>
        <w:spacing w:before="75"/>
        <w:rPr>
          <w:rFonts w:ascii="Arial MT" w:hint="eastAsia"/>
          <w:sz w:val="16"/>
        </w:rPr>
      </w:pPr>
    </w:p>
    <w:p w14:paraId="204308A6" w14:textId="77777777" w:rsidR="00292957" w:rsidRDefault="00000000">
      <w:pPr>
        <w:ind w:right="369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noProof/>
          <w:sz w:val="16"/>
        </w:rPr>
        <mc:AlternateContent>
          <mc:Choice Requires="wpg">
            <w:drawing>
              <wp:anchor distT="0" distB="0" distL="0" distR="0" simplePos="0" relativeHeight="251652608" behindDoc="1" locked="0" layoutInCell="1" allowOverlap="1" wp14:anchorId="1BBE3D30" wp14:editId="6C3E206B">
                <wp:simplePos x="0" y="0"/>
                <wp:positionH relativeFrom="page">
                  <wp:posOffset>695960</wp:posOffset>
                </wp:positionH>
                <wp:positionV relativeFrom="paragraph">
                  <wp:posOffset>-2014855</wp:posOffset>
                </wp:positionV>
                <wp:extent cx="6166485" cy="200469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004695"/>
                          <a:chOff x="0" y="0"/>
                          <a:chExt cx="6166485" cy="200469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1523" y="1523"/>
                            <a:ext cx="6163310" cy="1957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95707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957070">
                                <a:moveTo>
                                  <a:pt x="0" y="195378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0" y="1956828"/>
                                </a:moveTo>
                                <a:lnTo>
                                  <a:pt x="6160007" y="1956828"/>
                                </a:lnTo>
                              </a:path>
                              <a:path w="6163310" h="1957070">
                                <a:moveTo>
                                  <a:pt x="0" y="0"/>
                                </a:moveTo>
                                <a:lnTo>
                                  <a:pt x="0" y="1953780"/>
                                </a:lnTo>
                              </a:path>
                              <a:path w="6163310" h="1957070">
                                <a:moveTo>
                                  <a:pt x="6160007" y="0"/>
                                </a:moveTo>
                                <a:lnTo>
                                  <a:pt x="6160007" y="1953780"/>
                                </a:lnTo>
                              </a:path>
                              <a:path w="6163310" h="1957070">
                                <a:moveTo>
                                  <a:pt x="3047" y="0"/>
                                </a:moveTo>
                                <a:lnTo>
                                  <a:pt x="3047" y="1953780"/>
                                </a:lnTo>
                              </a:path>
                              <a:path w="6163310" h="1957070">
                                <a:moveTo>
                                  <a:pt x="6163055" y="0"/>
                                </a:moveTo>
                                <a:lnTo>
                                  <a:pt x="6163055" y="195378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18516" y="427963"/>
                            <a:ext cx="2884170" cy="1458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2953D9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7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安全操作处置的预防措施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2"/>
                                  <w:sz w:val="20"/>
                                  <w:lang w:eastAsia="zh-CN"/>
                                </w:rPr>
                                <w:t>:</w:t>
                              </w:r>
                            </w:p>
                            <w:p w14:paraId="1E82B3D4" w14:textId="77777777" w:rsidR="00292957" w:rsidRDefault="00000000">
                              <w:pPr>
                                <w:spacing w:line="205" w:lineRule="exact"/>
                                <w:ind w:left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不要求特别的措施。</w:t>
                              </w:r>
                            </w:p>
                            <w:p w14:paraId="17399992" w14:textId="77777777" w:rsidR="00292957" w:rsidRDefault="00000000">
                              <w:pPr>
                                <w:spacing w:line="200" w:lineRule="exact"/>
                                <w:ind w:left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 xml:space="preserve">一般职业性卫生措施请参阅第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部分。</w:t>
                              </w:r>
                            </w:p>
                            <w:p w14:paraId="17C52971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313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有关火灾及防止爆炸的资料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不需要特别的措施。</w:t>
                              </w:r>
                            </w:p>
                            <w:p w14:paraId="01D39EC2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安全储存条件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包括任何</w:t>
                              </w:r>
                              <w:proofErr w:type="gram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不</w:t>
                              </w:r>
                              <w:proofErr w:type="gram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兼容性</w:t>
                              </w:r>
                            </w:p>
                            <w:p w14:paraId="2E7E2FA0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储存库和容器需要达到的要求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没有特别的要求。</w:t>
                              </w:r>
                            </w:p>
                            <w:p w14:paraId="39F5DAFB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有关储存于共用储存设施的资料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  <w:lang w:eastAsia="zh-CN"/>
                                </w:rPr>
                                <w:t>不要求。</w:t>
                              </w:r>
                            </w:p>
                            <w:p w14:paraId="27DE8F19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有关储存条件的更多资料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没有。</w:t>
                              </w:r>
                            </w:p>
                            <w:p w14:paraId="2024899A" w14:textId="77777777" w:rsidR="00292957" w:rsidRDefault="00000000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5"/>
                                </w:tabs>
                                <w:spacing w:line="305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7.3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特定最终用途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945129" y="1927913"/>
                            <a:ext cx="113664" cy="76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60D290" w14:textId="77777777" w:rsidR="00292957" w:rsidRDefault="00000000">
                              <w:pPr>
                                <w:spacing w:line="117" w:lineRule="exact"/>
                                <w:rPr>
                                  <w:rFonts w:ascii="Times New Roman" w:hint="eastAsia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E3D30" id="Group 37" o:spid="_x0000_s1045" style="position:absolute;left:0;text-align:left;margin-left:54.8pt;margin-top:-158.65pt;width:485.55pt;height:157.85pt;z-index:-251663872;mso-wrap-distance-left:0;mso-wrap-distance-right:0;mso-position-horizontal-relative:page" coordsize="61664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">
                <v:shape id="Graphic 38" o:spid="_x0000_s1046" style="position:absolute;left:15;top:15;width:61633;height:19570;visibility:visible;mso-wrap-style:square;v-text-anchor:top" coordsize="6163310,195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" path="m,l6160007,em,3047r6160007,em,l6160007,em,3047r6160007,em,1953780r6160007,em,1956828r6160007,em,l,1953780em6160007,r,1953780em3047,r,1953780em6163055,r,1953780e" filled="f" strokecolor="blue" strokeweight=".08464mm">
                  <v:path arrowok="t"/>
                </v:shape>
                <v:shape id="Textbox 39" o:spid="_x0000_s1047" type="#_x0000_t202" style="position:absolute;left:3185;top:4279;width:28841;height:14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A2953D9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7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4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安全操作处置的预防措施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2"/>
                            <w:sz w:val="20"/>
                            <w:lang w:eastAsia="zh-CN"/>
                          </w:rPr>
                          <w:t>:</w:t>
                        </w:r>
                      </w:p>
                      <w:p w14:paraId="1E82B3D4" w14:textId="77777777" w:rsidR="00292957" w:rsidRDefault="00000000">
                        <w:pPr>
                          <w:spacing w:line="205" w:lineRule="exact"/>
                          <w:ind w:left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不要求特别的措施。</w:t>
                        </w:r>
                      </w:p>
                      <w:p w14:paraId="17399992" w14:textId="77777777" w:rsidR="00292957" w:rsidRDefault="00000000">
                        <w:pPr>
                          <w:spacing w:line="200" w:lineRule="exact"/>
                          <w:ind w:left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 xml:space="preserve">一般职业性卫生措施请参阅第 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部分。</w:t>
                        </w:r>
                      </w:p>
                      <w:p w14:paraId="17C52971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313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有关火灾及防止爆炸的资料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不需要特别的措施。</w:t>
                        </w:r>
                      </w:p>
                      <w:p w14:paraId="01D39EC2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5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安全储存条件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包括任何</w:t>
                        </w:r>
                        <w:proofErr w:type="gramStart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不</w:t>
                        </w:r>
                        <w:proofErr w:type="gramEnd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兼容性</w:t>
                        </w:r>
                      </w:p>
                      <w:p w14:paraId="2E7E2FA0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储存库和容器需要达到的要求</w:t>
                        </w:r>
                        <w:r>
                          <w:rPr>
                            <w:rFonts w:ascii="Times New Roman" w:eastAsia="Times New Roman"/>
                            <w:b/>
                            <w:spacing w:val="2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没有特别的要求。</w:t>
                        </w:r>
                      </w:p>
                      <w:p w14:paraId="39F5DAFB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有关储存于共用储存设施的资料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  <w:lang w:eastAsia="zh-CN"/>
                          </w:rPr>
                          <w:t>不要求。</w:t>
                        </w:r>
                      </w:p>
                      <w:p w14:paraId="27DE8F19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有关储存条件的更多资料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2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没有。</w:t>
                        </w:r>
                      </w:p>
                      <w:p w14:paraId="2024899A" w14:textId="77777777" w:rsidR="00292957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5"/>
                          </w:tabs>
                          <w:spacing w:line="305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7.3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特定最终用途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  <v:shape id="Textbox 40" o:spid="_x0000_s1048" type="#_x0000_t202" style="position:absolute;left:59451;top:19279;width:1136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3460D290" w14:textId="77777777" w:rsidR="00292957" w:rsidRDefault="00000000">
                        <w:pPr>
                          <w:spacing w:line="117" w:lineRule="exact"/>
                          <w:rPr>
                            <w:rFonts w:ascii="Times New Roman" w:hint="eastAsia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EU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21"/>
          <w:sz w:val="16"/>
        </w:rPr>
        <w:t xml:space="preserve">在 </w:t>
      </w:r>
      <w:r>
        <w:rPr>
          <w:rFonts w:ascii="Times New Roman" w:eastAsia="Times New Roman"/>
          <w:sz w:val="16"/>
        </w:rPr>
        <w:t>3</w:t>
      </w:r>
      <w:r>
        <w:rPr>
          <w:rFonts w:ascii="Times New Roman" w:eastAsia="Times New Roman"/>
          <w:spacing w:val="-10"/>
          <w:sz w:val="16"/>
        </w:rPr>
        <w:t xml:space="preserve"> </w:t>
      </w:r>
      <w:proofErr w:type="spellStart"/>
      <w:r>
        <w:rPr>
          <w:sz w:val="16"/>
        </w:rPr>
        <w:t>页继续</w:t>
      </w:r>
      <w:proofErr w:type="spellEnd"/>
      <w:r>
        <w:rPr>
          <w:rFonts w:ascii="Times New Roman" w:eastAsia="Times New Roman"/>
          <w:spacing w:val="-10"/>
          <w:sz w:val="16"/>
        </w:rPr>
        <w:t>)</w:t>
      </w:r>
    </w:p>
    <w:p w14:paraId="46AF8812" w14:textId="77777777" w:rsidR="00292957" w:rsidRDefault="00292957">
      <w:pPr>
        <w:jc w:val="right"/>
        <w:rPr>
          <w:rFonts w:ascii="Times New Roman" w:eastAsia="Times New Roman"/>
          <w:sz w:val="16"/>
        </w:rPr>
        <w:sectPr w:rsidR="00292957">
          <w:pgSz w:w="11910" w:h="16840"/>
          <w:pgMar w:top="1720" w:right="992" w:bottom="20" w:left="992" w:header="9" w:footer="0" w:gutter="0"/>
          <w:cols w:space="720"/>
        </w:sectPr>
      </w:pPr>
    </w:p>
    <w:p w14:paraId="5703E41E" w14:textId="77777777" w:rsidR="00292957" w:rsidRDefault="00000000">
      <w:pPr>
        <w:spacing w:before="87"/>
        <w:ind w:right="369"/>
        <w:jc w:val="right"/>
        <w:rPr>
          <w:rFonts w:ascii="Times New Roman" w:eastAsia="Times New Roman"/>
          <w:sz w:val="16"/>
        </w:rPr>
      </w:pPr>
      <w:r>
        <w:rPr>
          <w:noProof/>
          <w:sz w:val="20"/>
        </w:rPr>
        <w:lastRenderedPageBreak/>
        <w:drawing>
          <wp:anchor distT="0" distB="0" distL="114300" distR="114300" simplePos="0" relativeHeight="251653632" behindDoc="0" locked="0" layoutInCell="1" allowOverlap="1" wp14:anchorId="266E9BBD" wp14:editId="7C5966AA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3" name="图片 3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16"/>
        </w:rPr>
        <w:t>(</w:t>
      </w:r>
      <w:proofErr w:type="spellStart"/>
      <w:r>
        <w:rPr>
          <w:spacing w:val="-15"/>
          <w:sz w:val="16"/>
        </w:rPr>
        <w:t>接第</w:t>
      </w:r>
      <w:proofErr w:type="spellEnd"/>
      <w:r>
        <w:rPr>
          <w:spacing w:val="-15"/>
          <w:sz w:val="16"/>
        </w:rPr>
        <w:t xml:space="preserve"> </w:t>
      </w:r>
      <w:r>
        <w:rPr>
          <w:rFonts w:ascii="Times New Roman" w:eastAsia="Times New Roman"/>
          <w:sz w:val="16"/>
        </w:rPr>
        <w:t>2</w:t>
      </w:r>
      <w:r>
        <w:rPr>
          <w:rFonts w:ascii="Times New Roman" w:eastAsia="Times New Roman"/>
          <w:spacing w:val="-10"/>
          <w:sz w:val="16"/>
        </w:rPr>
        <w:t xml:space="preserve"> </w:t>
      </w:r>
      <w:r>
        <w:rPr>
          <w:sz w:val="16"/>
        </w:rPr>
        <w:t>页</w:t>
      </w:r>
      <w:r>
        <w:rPr>
          <w:rFonts w:ascii="Times New Roman" w:eastAsia="Times New Roman"/>
          <w:spacing w:val="-10"/>
          <w:sz w:val="16"/>
        </w:rPr>
        <w:t>)</w:t>
      </w:r>
    </w:p>
    <w:p w14:paraId="4B533AF9" w14:textId="77777777" w:rsidR="00292957" w:rsidRDefault="00292957">
      <w:pPr>
        <w:pStyle w:val="a3"/>
        <w:spacing w:before="78"/>
        <w:rPr>
          <w:rFonts w:ascii="Times New Roman"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4C6FCD7E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530A47C2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  <w:lang w:eastAsia="zh-CN"/>
              </w:rPr>
            </w:pPr>
            <w:r>
              <w:rPr>
                <w:b/>
                <w:color w:val="FFFFFF"/>
                <w:sz w:val="24"/>
                <w:lang w:eastAsia="zh-CN"/>
              </w:rPr>
              <w:t>8</w:t>
            </w:r>
            <w:r>
              <w:rPr>
                <w:b/>
                <w:color w:val="FFFFFF"/>
                <w:spacing w:val="21"/>
                <w:sz w:val="24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color w:val="FFFFFF"/>
                <w:sz w:val="24"/>
                <w:lang w:eastAsia="zh-CN"/>
              </w:rPr>
              <w:t>部分</w:t>
            </w:r>
            <w:r>
              <w:rPr>
                <w:b/>
                <w:color w:val="FFFFFF"/>
                <w:spacing w:val="12"/>
                <w:sz w:val="24"/>
                <w:lang w:eastAsia="zh-CN"/>
              </w:rPr>
              <w:t xml:space="preserve">: </w:t>
            </w:r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  <w:lang w:eastAsia="zh-CN"/>
              </w:rPr>
              <w:t>接触控制和个体防护</w:t>
            </w:r>
          </w:p>
        </w:tc>
      </w:tr>
    </w:tbl>
    <w:p w14:paraId="782B49D0" w14:textId="77777777" w:rsidR="00292957" w:rsidRDefault="00000000">
      <w:pPr>
        <w:pStyle w:val="1"/>
        <w:numPr>
          <w:ilvl w:val="0"/>
          <w:numId w:val="8"/>
        </w:numPr>
        <w:tabs>
          <w:tab w:val="left" w:pos="711"/>
        </w:tabs>
        <w:spacing w:before="58" w:line="240" w:lineRule="auto"/>
        <w:ind w:left="711" w:hanging="105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CC49321" wp14:editId="6C4D06C4">
                <wp:simplePos x="0" y="0"/>
                <wp:positionH relativeFrom="page">
                  <wp:posOffset>697865</wp:posOffset>
                </wp:positionH>
                <wp:positionV relativeFrom="paragraph">
                  <wp:posOffset>-330200</wp:posOffset>
                </wp:positionV>
                <wp:extent cx="6163310" cy="4830445"/>
                <wp:effectExtent l="4445" t="4445" r="19685" b="11430"/>
                <wp:wrapNone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483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02031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02031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020310">
                              <a:moveTo>
                                <a:pt x="0" y="5017007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0" y="5020055"/>
                              </a:moveTo>
                              <a:lnTo>
                                <a:pt x="6160007" y="5020055"/>
                              </a:lnTo>
                            </a:path>
                            <a:path w="6163310" h="5020310">
                              <a:moveTo>
                                <a:pt x="0" y="0"/>
                              </a:moveTo>
                              <a:lnTo>
                                <a:pt x="0" y="5017007"/>
                              </a:lnTo>
                            </a:path>
                            <a:path w="6163310" h="5020310">
                              <a:moveTo>
                                <a:pt x="6160007" y="0"/>
                              </a:moveTo>
                              <a:lnTo>
                                <a:pt x="6160007" y="5017007"/>
                              </a:lnTo>
                            </a:path>
                            <a:path w="6163310" h="5020310">
                              <a:moveTo>
                                <a:pt x="3047" y="0"/>
                              </a:moveTo>
                              <a:lnTo>
                                <a:pt x="3047" y="5017007"/>
                              </a:lnTo>
                            </a:path>
                            <a:path w="6163310" h="5020310">
                              <a:moveTo>
                                <a:pt x="6163055" y="0"/>
                              </a:moveTo>
                              <a:lnTo>
                                <a:pt x="6163055" y="5017007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BB1A4" id="Graphic 59" o:spid="_x0000_s1026" style="position:absolute;margin-left:54.95pt;margin-top:-26pt;width:485.3pt;height:380.3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3310,5020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" path="m,l6160007,em,3047r6160007,em,5017007r6160007,em,5020055r6160007,em,l,5017007em6160007,r,5017007em3047,r,5017007em6163055,r,5017007e" filled="f" strokecolor="blue" strokeweight=".08464mm">
                <v:path arrowok="t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/>
        </w:rPr>
        <w:t>8.1</w:t>
      </w:r>
      <w:r>
        <w:rPr>
          <w:rFonts w:ascii="Times New Roman" w:eastAsia="Times New Roman" w:hAnsi="Times New Roman"/>
          <w:spacing w:val="16"/>
        </w:rPr>
        <w:t xml:space="preserve"> </w:t>
      </w:r>
      <w:proofErr w:type="spellStart"/>
      <w:r>
        <w:rPr>
          <w:spacing w:val="-3"/>
        </w:rPr>
        <w:t>控制参数</w:t>
      </w:r>
      <w:proofErr w:type="spellEnd"/>
    </w:p>
    <w:p w14:paraId="2FBBB81C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99" w:lineRule="exact"/>
        <w:ind w:left="711" w:hanging="105"/>
        <w:rPr>
          <w:rFonts w:ascii="Times New Roman" w:eastAsia="Times New Roman" w:hAnsi="Times New Roman"/>
          <w:sz w:val="20"/>
        </w:rPr>
      </w:pPr>
      <w:proofErr w:type="spellStart"/>
      <w:r>
        <w:rPr>
          <w:rFonts w:ascii="Microsoft JhengHei" w:eastAsia="Microsoft JhengHei" w:hAnsi="Microsoft JhengHei"/>
          <w:b/>
          <w:spacing w:val="1"/>
          <w:sz w:val="20"/>
        </w:rPr>
        <w:t>法规信息</w:t>
      </w:r>
      <w:proofErr w:type="spellEnd"/>
      <w:r>
        <w:rPr>
          <w:rFonts w:ascii="Microsoft JhengHei" w:eastAsia="Microsoft JhengHei" w:hAnsi="Microsoft JhengHei"/>
          <w:b/>
          <w:spacing w:val="1"/>
          <w:sz w:val="20"/>
        </w:rPr>
        <w:t xml:space="preserve"> </w:t>
      </w:r>
      <w:r>
        <w:rPr>
          <w:rFonts w:ascii="Times New Roman" w:eastAsia="Times New Roman" w:hAnsi="Times New Roman"/>
          <w:sz w:val="20"/>
        </w:rPr>
        <w:t>VLEP</w:t>
      </w:r>
      <w:r>
        <w:rPr>
          <w:rFonts w:ascii="Times New Roman" w:eastAsia="Times New Roman" w:hAnsi="Times New Roman"/>
          <w:spacing w:val="1"/>
          <w:sz w:val="20"/>
        </w:rPr>
        <w:t xml:space="preserve"> (</w:t>
      </w:r>
      <w:r>
        <w:rPr>
          <w:rFonts w:ascii="Times New Roman" w:eastAsia="Times New Roman" w:hAnsi="Times New Roman"/>
          <w:sz w:val="20"/>
        </w:rPr>
        <w:t>F</w:t>
      </w:r>
      <w:r>
        <w:rPr>
          <w:rFonts w:ascii="Times New Roman" w:eastAsia="Times New Roman" w:hAnsi="Times New Roman"/>
          <w:spacing w:val="1"/>
          <w:sz w:val="20"/>
        </w:rPr>
        <w:t xml:space="preserve">): </w:t>
      </w:r>
      <w:r>
        <w:rPr>
          <w:rFonts w:ascii="Times New Roman" w:eastAsia="Times New Roman" w:hAnsi="Times New Roman"/>
          <w:sz w:val="20"/>
        </w:rPr>
        <w:t>ED</w:t>
      </w:r>
      <w:r>
        <w:rPr>
          <w:rFonts w:ascii="Times New Roman" w:eastAsia="Times New Roman" w:hAnsi="Times New Roman"/>
          <w:spacing w:val="2"/>
          <w:sz w:val="20"/>
        </w:rPr>
        <w:t xml:space="preserve"> </w:t>
      </w:r>
      <w:r>
        <w:rPr>
          <w:rFonts w:ascii="Times New Roman" w:eastAsia="Times New Roman" w:hAnsi="Times New Roman"/>
          <w:sz w:val="20"/>
        </w:rPr>
        <w:t>1487</w:t>
      </w:r>
      <w:r>
        <w:rPr>
          <w:rFonts w:ascii="Times New Roman" w:eastAsia="Times New Roman" w:hAnsi="Times New Roman"/>
          <w:spacing w:val="4"/>
          <w:sz w:val="20"/>
        </w:rPr>
        <w:t xml:space="preserve"> </w:t>
      </w:r>
      <w:r>
        <w:rPr>
          <w:rFonts w:ascii="Times New Roman" w:eastAsia="Times New Roman" w:hAnsi="Times New Roman"/>
          <w:spacing w:val="-2"/>
          <w:sz w:val="20"/>
        </w:rPr>
        <w:t>26.04.2024</w:t>
      </w:r>
    </w:p>
    <w:p w14:paraId="4F92D446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pacing w:val="3"/>
          <w:sz w:val="20"/>
          <w:lang w:eastAsia="zh-CN"/>
        </w:rPr>
        <w:t xml:space="preserve">衍生无影响浓度值 </w:t>
      </w:r>
      <w:r>
        <w:rPr>
          <w:spacing w:val="-2"/>
          <w:sz w:val="20"/>
          <w:lang w:eastAsia="zh-CN"/>
        </w:rPr>
        <w:t>无相关详细资料</w:t>
      </w:r>
    </w:p>
    <w:p w14:paraId="4EE673EB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pacing w:val="3"/>
          <w:sz w:val="20"/>
          <w:lang w:eastAsia="zh-CN"/>
        </w:rPr>
        <w:t xml:space="preserve">预估无显著影响浓度值 </w:t>
      </w:r>
      <w:r>
        <w:rPr>
          <w:spacing w:val="-2"/>
          <w:sz w:val="20"/>
          <w:lang w:eastAsia="zh-CN"/>
        </w:rPr>
        <w:t>无相关详细资料</w:t>
      </w:r>
    </w:p>
    <w:p w14:paraId="79F9ED30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346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额外的资料</w:t>
      </w:r>
      <w:r>
        <w:rPr>
          <w:rFonts w:ascii="Times New Roman" w:eastAsia="Times New Roman" w:hAnsi="Times New Roman"/>
          <w:b/>
          <w:spacing w:val="11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制作期间有效的清单将作为基础来使用。</w:t>
      </w:r>
    </w:p>
    <w:p w14:paraId="040D3D15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Times New Roman" w:eastAsia="Times New Roman" w:hAnsi="Times New Roman"/>
          <w:b/>
          <w:sz w:val="20"/>
          <w:lang w:eastAsia="zh-CN"/>
        </w:rPr>
        <w:t>8.2</w:t>
      </w:r>
      <w:r>
        <w:rPr>
          <w:rFonts w:ascii="Times New Roman" w:eastAsia="Times New Roman" w:hAnsi="Times New Roman"/>
          <w:b/>
          <w:spacing w:val="6"/>
          <w:sz w:val="20"/>
          <w:lang w:eastAsia="zh-CN"/>
        </w:rPr>
        <w:t xml:space="preserve"> </w:t>
      </w:r>
      <w:r>
        <w:rPr>
          <w:rFonts w:ascii="Microsoft JhengHei" w:eastAsia="Microsoft JhengHei" w:hAnsi="Microsoft JhengHei"/>
          <w:b/>
          <w:spacing w:val="2"/>
          <w:sz w:val="20"/>
          <w:lang w:eastAsia="zh-CN"/>
        </w:rPr>
        <w:t xml:space="preserve">接触控制 </w:t>
      </w:r>
      <w:r>
        <w:rPr>
          <w:sz w:val="20"/>
          <w:lang w:eastAsia="zh-CN"/>
        </w:rPr>
        <w:t>根据第</w:t>
      </w:r>
      <w:r>
        <w:rPr>
          <w:rFonts w:ascii="Times New Roman" w:eastAsia="Times New Roman" w:hAnsi="Times New Roman"/>
          <w:sz w:val="20"/>
          <w:lang w:eastAsia="zh-CN"/>
        </w:rPr>
        <w:t>3</w:t>
      </w:r>
      <w:r>
        <w:rPr>
          <w:sz w:val="20"/>
          <w:lang w:eastAsia="zh-CN"/>
        </w:rPr>
        <w:t>部分所列的成分信息</w:t>
      </w:r>
      <w:r>
        <w:rPr>
          <w:rFonts w:ascii="Times New Roman" w:eastAsia="Times New Roman" w:hAnsi="Times New Roman"/>
          <w:spacing w:val="5"/>
          <w:sz w:val="20"/>
          <w:lang w:eastAsia="zh-CN"/>
        </w:rPr>
        <w:t xml:space="preserve">, </w:t>
      </w:r>
      <w:r>
        <w:rPr>
          <w:spacing w:val="-1"/>
          <w:sz w:val="20"/>
          <w:lang w:eastAsia="zh-CN"/>
        </w:rPr>
        <w:t>建议在职业接触控制方面采用以下安全措施</w:t>
      </w:r>
    </w:p>
    <w:p w14:paraId="0AECFED0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适当的技术控制</w:t>
      </w:r>
      <w:r>
        <w:rPr>
          <w:rFonts w:ascii="Times New Roman" w:eastAsia="Times New Roman" w:hAnsi="Times New Roman"/>
          <w:b/>
          <w:spacing w:val="15"/>
          <w:sz w:val="20"/>
          <w:lang w:eastAsia="zh-CN"/>
        </w:rPr>
        <w:t xml:space="preserve">: </w:t>
      </w:r>
      <w:r>
        <w:rPr>
          <w:sz w:val="20"/>
          <w:lang w:eastAsia="zh-CN"/>
        </w:rPr>
        <w:t>有关技术设施设计的资料请参阅第</w:t>
      </w:r>
      <w:r>
        <w:rPr>
          <w:rFonts w:ascii="Times New Roman" w:eastAsia="Times New Roman" w:hAnsi="Times New Roman"/>
          <w:sz w:val="20"/>
          <w:lang w:eastAsia="zh-CN"/>
        </w:rPr>
        <w:t>7</w:t>
      </w:r>
      <w:r>
        <w:rPr>
          <w:spacing w:val="-4"/>
          <w:sz w:val="20"/>
          <w:lang w:eastAsia="zh-CN"/>
        </w:rPr>
        <w:t>部分。</w:t>
      </w:r>
    </w:p>
    <w:p w14:paraId="40F81D2C" w14:textId="77777777" w:rsidR="00292957" w:rsidRDefault="00000000">
      <w:pPr>
        <w:pStyle w:val="1"/>
        <w:numPr>
          <w:ilvl w:val="0"/>
          <w:numId w:val="8"/>
        </w:numPr>
        <w:tabs>
          <w:tab w:val="left" w:pos="711"/>
        </w:tabs>
        <w:spacing w:line="288" w:lineRule="exact"/>
        <w:ind w:left="711" w:hanging="105"/>
        <w:rPr>
          <w:rFonts w:hint="eastAsia"/>
          <w:lang w:eastAsia="zh-CN"/>
        </w:rPr>
      </w:pPr>
      <w:r>
        <w:rPr>
          <w:lang w:eastAsia="zh-CN"/>
        </w:rPr>
        <w:t>个人防护措施</w:t>
      </w:r>
      <w:r>
        <w:rPr>
          <w:rFonts w:ascii="Times New Roman" w:eastAsia="Times New Roman" w:hAnsi="Times New Roman"/>
          <w:lang w:eastAsia="zh-CN"/>
        </w:rPr>
        <w:t>,</w:t>
      </w:r>
      <w:r>
        <w:rPr>
          <w:spacing w:val="-2"/>
          <w:lang w:eastAsia="zh-CN"/>
        </w:rPr>
        <w:t>例如个人防护设备</w:t>
      </w:r>
    </w:p>
    <w:p w14:paraId="0983EFE3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ind w:left="711" w:hanging="105"/>
        <w:rPr>
          <w:rFonts w:hint="eastAsia"/>
          <w:sz w:val="20"/>
        </w:rPr>
      </w:pPr>
      <w:proofErr w:type="spellStart"/>
      <w:r>
        <w:rPr>
          <w:rFonts w:ascii="Microsoft JhengHei" w:eastAsia="Microsoft JhengHei" w:hAnsi="Microsoft JhengHei"/>
          <w:b/>
          <w:sz w:val="20"/>
        </w:rPr>
        <w:t>呼吸系统防护</w:t>
      </w:r>
      <w:proofErr w:type="spellEnd"/>
      <w:r>
        <w:rPr>
          <w:rFonts w:ascii="Times New Roman" w:eastAsia="Times New Roman" w:hAnsi="Times New Roman"/>
          <w:b/>
          <w:spacing w:val="13"/>
          <w:sz w:val="20"/>
        </w:rPr>
        <w:t xml:space="preserve">: </w:t>
      </w:r>
      <w:proofErr w:type="spellStart"/>
      <w:r>
        <w:rPr>
          <w:spacing w:val="-3"/>
          <w:sz w:val="20"/>
        </w:rPr>
        <w:t>不要求</w:t>
      </w:r>
      <w:proofErr w:type="spellEnd"/>
      <w:r>
        <w:rPr>
          <w:spacing w:val="-3"/>
          <w:sz w:val="20"/>
        </w:rPr>
        <w:t>。</w:t>
      </w:r>
    </w:p>
    <w:p w14:paraId="25969535" w14:textId="77777777" w:rsidR="00292957" w:rsidRDefault="00000000">
      <w:pPr>
        <w:pStyle w:val="1"/>
        <w:numPr>
          <w:ilvl w:val="0"/>
          <w:numId w:val="8"/>
        </w:numPr>
        <w:tabs>
          <w:tab w:val="left" w:pos="711"/>
        </w:tabs>
        <w:spacing w:line="299" w:lineRule="exact"/>
        <w:ind w:left="711" w:hanging="105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drawing>
          <wp:anchor distT="0" distB="0" distL="0" distR="0" simplePos="0" relativeHeight="251655680" behindDoc="1" locked="0" layoutInCell="1" allowOverlap="1" wp14:anchorId="62098CBB" wp14:editId="2368C1C5">
            <wp:simplePos x="0" y="0"/>
            <wp:positionH relativeFrom="page">
              <wp:posOffset>1081405</wp:posOffset>
            </wp:positionH>
            <wp:positionV relativeFrom="paragraph">
              <wp:posOffset>226060</wp:posOffset>
            </wp:positionV>
            <wp:extent cx="502920" cy="502920"/>
            <wp:effectExtent l="0" t="0" r="0" b="0"/>
            <wp:wrapNone/>
            <wp:docPr id="61" name="Imag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9" cy="502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手部防护</w:t>
      </w:r>
      <w:proofErr w:type="spellEnd"/>
      <w:r>
        <w:rPr>
          <w:rFonts w:ascii="Times New Roman" w:eastAsia="Times New Roman" w:hAnsi="Times New Roman"/>
          <w:spacing w:val="-10"/>
        </w:rPr>
        <w:t>:</w:t>
      </w:r>
    </w:p>
    <w:p w14:paraId="1CE6DF82" w14:textId="77777777" w:rsidR="00292957" w:rsidRDefault="00292957">
      <w:pPr>
        <w:pStyle w:val="a3"/>
        <w:spacing w:before="87"/>
        <w:rPr>
          <w:rFonts w:ascii="Times New Roman" w:hint="eastAsia"/>
          <w:b/>
        </w:rPr>
      </w:pPr>
    </w:p>
    <w:p w14:paraId="60193C1E" w14:textId="77777777" w:rsidR="00292957" w:rsidRDefault="00000000">
      <w:pPr>
        <w:pStyle w:val="a3"/>
        <w:ind w:left="1609"/>
        <w:rPr>
          <w:rFonts w:hint="eastAsia"/>
        </w:rPr>
      </w:pPr>
      <w:proofErr w:type="spellStart"/>
      <w:r>
        <w:rPr>
          <w:spacing w:val="-3"/>
        </w:rPr>
        <w:t>保护手套</w:t>
      </w:r>
      <w:proofErr w:type="spellEnd"/>
    </w:p>
    <w:p w14:paraId="43242616" w14:textId="77777777" w:rsidR="00292957" w:rsidRDefault="00292957">
      <w:pPr>
        <w:pStyle w:val="a3"/>
        <w:spacing w:before="117"/>
        <w:rPr>
          <w:rFonts w:hint="eastAsia"/>
        </w:rPr>
      </w:pPr>
    </w:p>
    <w:p w14:paraId="5CD5F601" w14:textId="77777777" w:rsidR="00292957" w:rsidRDefault="00000000">
      <w:pPr>
        <w:pStyle w:val="a3"/>
        <w:spacing w:line="243" w:lineRule="exact"/>
        <w:ind w:left="712"/>
        <w:rPr>
          <w:rFonts w:hint="eastAsia"/>
          <w:lang w:eastAsia="zh-CN"/>
        </w:rPr>
      </w:pPr>
      <w:r>
        <w:rPr>
          <w:lang w:eastAsia="zh-CN"/>
        </w:rPr>
        <w:t>手套的物料必须是</w:t>
      </w:r>
      <w:proofErr w:type="gramStart"/>
      <w:r>
        <w:rPr>
          <w:lang w:eastAsia="zh-CN"/>
        </w:rPr>
        <w:t>不</w:t>
      </w:r>
      <w:proofErr w:type="gramEnd"/>
      <w:r>
        <w:rPr>
          <w:lang w:eastAsia="zh-CN"/>
        </w:rPr>
        <w:t>渗透性的</w:t>
      </w:r>
      <w:r>
        <w:rPr>
          <w:rFonts w:ascii="Times New Roman" w:eastAsia="Times New Roman"/>
          <w:spacing w:val="3"/>
          <w:lang w:eastAsia="zh-CN"/>
        </w:rPr>
        <w:t xml:space="preserve">, </w:t>
      </w:r>
      <w:r>
        <w:rPr>
          <w:lang w:eastAsia="zh-CN"/>
        </w:rPr>
        <w:t>且能抵抗该产品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物质</w:t>
      </w:r>
      <w:r>
        <w:rPr>
          <w:rFonts w:ascii="Times New Roman" w:eastAsia="Times New Roman"/>
          <w:lang w:eastAsia="zh-CN"/>
        </w:rPr>
        <w:t>/</w:t>
      </w:r>
      <w:r>
        <w:rPr>
          <w:spacing w:val="-3"/>
          <w:lang w:eastAsia="zh-CN"/>
        </w:rPr>
        <w:t>添加剂。</w:t>
      </w:r>
    </w:p>
    <w:p w14:paraId="174B604E" w14:textId="77777777" w:rsidR="00292957" w:rsidRDefault="00000000">
      <w:pPr>
        <w:pStyle w:val="a3"/>
        <w:spacing w:before="7" w:line="216" w:lineRule="auto"/>
        <w:ind w:left="712" w:right="2833"/>
        <w:rPr>
          <w:rFonts w:hint="eastAsia"/>
          <w:lang w:eastAsia="zh-CN"/>
        </w:rPr>
      </w:pPr>
      <w:proofErr w:type="gramStart"/>
      <w:r>
        <w:rPr>
          <w:lang w:eastAsia="zh-CN"/>
        </w:rPr>
        <w:t>基于缺乏</w:t>
      </w:r>
      <w:proofErr w:type="gramEnd"/>
      <w:r>
        <w:rPr>
          <w:lang w:eastAsia="zh-CN"/>
        </w:rPr>
        <w:t>测试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对于产品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制剂</w:t>
      </w:r>
      <w:r>
        <w:rPr>
          <w:rFonts w:ascii="Times New Roman" w:eastAsia="Times New Roman"/>
          <w:lang w:eastAsia="zh-CN"/>
        </w:rPr>
        <w:t>/</w:t>
      </w:r>
      <w:r>
        <w:rPr>
          <w:lang w:eastAsia="zh-CN"/>
        </w:rPr>
        <w:t>化学混合物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并不会提供手套材料的建议。选择手套材料时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请注意材料的渗透时间</w:t>
      </w:r>
      <w:r>
        <w:rPr>
          <w:rFonts w:ascii="Times New Roman" w:eastAsia="Times New Roman"/>
          <w:lang w:eastAsia="zh-CN"/>
        </w:rPr>
        <w:t xml:space="preserve">, </w:t>
      </w:r>
      <w:r>
        <w:rPr>
          <w:lang w:eastAsia="zh-CN"/>
        </w:rPr>
        <w:t>渗滤率和降解参数。</w:t>
      </w:r>
    </w:p>
    <w:p w14:paraId="41BA3EF1" w14:textId="77777777" w:rsidR="00292957" w:rsidRDefault="00000000">
      <w:pPr>
        <w:pStyle w:val="1"/>
        <w:numPr>
          <w:ilvl w:val="0"/>
          <w:numId w:val="8"/>
        </w:numPr>
        <w:tabs>
          <w:tab w:val="left" w:pos="711"/>
        </w:tabs>
        <w:spacing w:line="248" w:lineRule="exact"/>
        <w:ind w:left="711" w:hanging="105"/>
        <w:rPr>
          <w:rFonts w:ascii="Times New Roman" w:eastAsia="Times New Roman" w:hAnsi="Times New Roman"/>
        </w:rPr>
      </w:pPr>
      <w:proofErr w:type="spellStart"/>
      <w:r>
        <w:t>手套材料</w:t>
      </w:r>
      <w:proofErr w:type="spellEnd"/>
      <w:r>
        <w:rPr>
          <w:rFonts w:ascii="Times New Roman" w:eastAsia="Times New Roman" w:hAnsi="Times New Roman"/>
          <w:spacing w:val="-10"/>
        </w:rPr>
        <w:t>:</w:t>
      </w:r>
    </w:p>
    <w:p w14:paraId="210D7CA5" w14:textId="77777777" w:rsidR="00292957" w:rsidRDefault="00000000">
      <w:pPr>
        <w:pStyle w:val="a3"/>
        <w:spacing w:line="205" w:lineRule="exact"/>
        <w:ind w:left="712"/>
        <w:rPr>
          <w:rFonts w:hint="eastAsia"/>
          <w:lang w:eastAsia="zh-CN"/>
        </w:rPr>
      </w:pPr>
      <w:r>
        <w:rPr>
          <w:lang w:eastAsia="zh-CN"/>
        </w:rPr>
        <w:t>选择合适的手套不单取决于材料</w:t>
      </w:r>
      <w:r>
        <w:rPr>
          <w:rFonts w:ascii="Times New Roman" w:eastAsia="Times New Roman"/>
          <w:spacing w:val="31"/>
          <w:lang w:eastAsia="zh-CN"/>
        </w:rPr>
        <w:t xml:space="preserve">, </w:t>
      </w:r>
      <w:r>
        <w:rPr>
          <w:spacing w:val="1"/>
          <w:lang w:eastAsia="zh-CN"/>
        </w:rPr>
        <w:t>亦取决于质量特征</w:t>
      </w:r>
      <w:r>
        <w:rPr>
          <w:rFonts w:ascii="Times New Roman" w:eastAsia="Times New Roman"/>
          <w:spacing w:val="31"/>
          <w:lang w:eastAsia="zh-CN"/>
        </w:rPr>
        <w:t xml:space="preserve">, </w:t>
      </w:r>
      <w:r>
        <w:rPr>
          <w:spacing w:val="-1"/>
          <w:lang w:eastAsia="zh-CN"/>
        </w:rPr>
        <w:t>以及来自哪一间生产厂家。因为该产品是由很</w:t>
      </w:r>
    </w:p>
    <w:p w14:paraId="1D73784C" w14:textId="77777777" w:rsidR="00292957" w:rsidRDefault="00000000">
      <w:pPr>
        <w:pStyle w:val="a3"/>
        <w:spacing w:line="200" w:lineRule="exact"/>
        <w:ind w:left="712"/>
        <w:rPr>
          <w:rFonts w:hint="eastAsia"/>
          <w:lang w:eastAsia="zh-CN"/>
        </w:rPr>
      </w:pPr>
      <w:proofErr w:type="gramStart"/>
      <w:r>
        <w:rPr>
          <w:lang w:eastAsia="zh-CN"/>
        </w:rPr>
        <w:t>多材料</w:t>
      </w:r>
      <w:proofErr w:type="gramEnd"/>
      <w:r>
        <w:rPr>
          <w:lang w:eastAsia="zh-CN"/>
        </w:rPr>
        <w:t>配制而成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lang w:eastAsia="zh-CN"/>
        </w:rPr>
        <w:t>手套材料的抵抗力并不可预计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lang w:eastAsia="zh-CN"/>
        </w:rPr>
        <w:t>所以</w:t>
      </w:r>
      <w:r>
        <w:rPr>
          <w:rFonts w:ascii="Times New Roman" w:eastAsia="Times New Roman"/>
          <w:spacing w:val="2"/>
          <w:lang w:eastAsia="zh-CN"/>
        </w:rPr>
        <w:t xml:space="preserve">, </w:t>
      </w:r>
      <w:r>
        <w:rPr>
          <w:spacing w:val="-1"/>
          <w:lang w:eastAsia="zh-CN"/>
        </w:rPr>
        <w:t>必须在使用之前进行检查。</w:t>
      </w:r>
    </w:p>
    <w:p w14:paraId="71DAB17B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56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渗入手套材料的时间</w:t>
      </w:r>
      <w:r>
        <w:rPr>
          <w:rFonts w:ascii="Times New Roman" w:eastAsia="Times New Roman" w:hAnsi="Times New Roman"/>
          <w:b/>
          <w:spacing w:val="19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请向劳保手套生产厂家获取准确的破裂时间并观察实际的破裂时间。</w:t>
      </w:r>
    </w:p>
    <w:p w14:paraId="6DD7AC86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ind w:left="711" w:hanging="105"/>
        <w:rPr>
          <w:rFonts w:hint="eastAsia"/>
          <w:sz w:val="20"/>
        </w:rPr>
      </w:pPr>
      <w:proofErr w:type="spellStart"/>
      <w:r>
        <w:rPr>
          <w:rFonts w:ascii="Microsoft JhengHei" w:eastAsia="Microsoft JhengHei" w:hAnsi="Microsoft JhengHei"/>
          <w:b/>
          <w:sz w:val="20"/>
        </w:rPr>
        <w:t>眼睛</w:t>
      </w:r>
      <w:proofErr w:type="spellEnd"/>
      <w:r>
        <w:rPr>
          <w:rFonts w:ascii="Times New Roman" w:eastAsia="Times New Roman" w:hAnsi="Times New Roman"/>
          <w:b/>
          <w:sz w:val="20"/>
        </w:rPr>
        <w:t>/</w:t>
      </w:r>
      <w:proofErr w:type="spellStart"/>
      <w:r>
        <w:rPr>
          <w:rFonts w:ascii="Microsoft JhengHei" w:eastAsia="Microsoft JhengHei" w:hAnsi="Microsoft JhengHei"/>
          <w:b/>
          <w:sz w:val="20"/>
        </w:rPr>
        <w:t>面部防护</w:t>
      </w:r>
      <w:proofErr w:type="spellEnd"/>
      <w:r>
        <w:rPr>
          <w:rFonts w:ascii="Times New Roman" w:eastAsia="Times New Roman" w:hAnsi="Times New Roman"/>
          <w:b/>
          <w:spacing w:val="13"/>
          <w:sz w:val="20"/>
        </w:rPr>
        <w:t xml:space="preserve">: </w:t>
      </w:r>
      <w:proofErr w:type="spellStart"/>
      <w:r>
        <w:rPr>
          <w:spacing w:val="-3"/>
          <w:sz w:val="20"/>
        </w:rPr>
        <w:t>不要求</w:t>
      </w:r>
      <w:proofErr w:type="spellEnd"/>
      <w:r>
        <w:rPr>
          <w:spacing w:val="-3"/>
          <w:sz w:val="20"/>
        </w:rPr>
        <w:t>。</w:t>
      </w:r>
    </w:p>
    <w:p w14:paraId="06027FCD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皮肤和身体防护</w:t>
      </w:r>
      <w:r>
        <w:rPr>
          <w:rFonts w:ascii="Times New Roman" w:eastAsia="Times New Roman" w:hAnsi="Times New Roman"/>
          <w:b/>
          <w:spacing w:val="15"/>
          <w:sz w:val="20"/>
          <w:lang w:eastAsia="zh-CN"/>
        </w:rPr>
        <w:t xml:space="preserve">: </w:t>
      </w:r>
      <w:r>
        <w:rPr>
          <w:spacing w:val="-2"/>
          <w:sz w:val="20"/>
          <w:lang w:eastAsia="zh-CN"/>
        </w:rPr>
        <w:t>保护性工作服</w:t>
      </w:r>
    </w:p>
    <w:p w14:paraId="28ED9D56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热危害</w:t>
      </w:r>
      <w:r>
        <w:rPr>
          <w:rFonts w:ascii="Times New Roman" w:eastAsia="Times New Roman" w:hAnsi="Times New Roman"/>
          <w:b/>
          <w:spacing w:val="7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正常使用情况下不需要。</w:t>
      </w:r>
    </w:p>
    <w:p w14:paraId="3EB9B91E" w14:textId="77777777" w:rsidR="00292957" w:rsidRDefault="00000000">
      <w:pPr>
        <w:pStyle w:val="a4"/>
        <w:numPr>
          <w:ilvl w:val="0"/>
          <w:numId w:val="8"/>
        </w:numPr>
        <w:tabs>
          <w:tab w:val="left" w:pos="711"/>
        </w:tabs>
        <w:spacing w:line="299" w:lineRule="exact"/>
        <w:ind w:left="711" w:hanging="105"/>
        <w:rPr>
          <w:rFonts w:hint="eastAsia"/>
          <w:sz w:val="20"/>
          <w:lang w:eastAsia="zh-CN"/>
        </w:rPr>
      </w:pPr>
      <w:r>
        <w:rPr>
          <w:rFonts w:ascii="Microsoft JhengHei" w:eastAsia="Microsoft JhengHei" w:hAnsi="Microsoft JhengHei"/>
          <w:b/>
          <w:sz w:val="20"/>
          <w:lang w:eastAsia="zh-CN"/>
        </w:rPr>
        <w:t>环境接触控制</w:t>
      </w:r>
      <w:r>
        <w:rPr>
          <w:rFonts w:ascii="Times New Roman" w:eastAsia="Times New Roman" w:hAnsi="Times New Roman"/>
          <w:b/>
          <w:spacing w:val="13"/>
          <w:sz w:val="20"/>
          <w:lang w:eastAsia="zh-CN"/>
        </w:rPr>
        <w:t xml:space="preserve">: </w:t>
      </w:r>
      <w:r>
        <w:rPr>
          <w:spacing w:val="-1"/>
          <w:sz w:val="20"/>
          <w:lang w:eastAsia="zh-CN"/>
        </w:rPr>
        <w:t>控制措施必须符合环境保护法规。</w:t>
      </w:r>
    </w:p>
    <w:p w14:paraId="75FF9BAC" w14:textId="77777777" w:rsidR="00292957" w:rsidRDefault="00292957">
      <w:pPr>
        <w:pStyle w:val="a3"/>
        <w:spacing w:before="110"/>
        <w:rPr>
          <w:rFonts w:hint="eastAsia"/>
          <w:lang w:eastAsia="zh-CN"/>
        </w:rPr>
      </w:pPr>
    </w:p>
    <w:p w14:paraId="6A040546" w14:textId="77777777" w:rsidR="00292957" w:rsidRDefault="00292957">
      <w:pPr>
        <w:pStyle w:val="a3"/>
        <w:rPr>
          <w:rFonts w:hint="eastAsia"/>
          <w:sz w:val="6"/>
          <w:lang w:eastAsia="zh-CN"/>
        </w:rPr>
      </w:pPr>
    </w:p>
    <w:tbl>
      <w:tblPr>
        <w:tblpPr w:leftFromText="180" w:rightFromText="180" w:vertAnchor="text" w:horzAnchor="page" w:tblpX="1384" w:tblpY="855"/>
        <w:tblOverlap w:val="never"/>
        <w:tblW w:w="918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51015C61" w14:textId="77777777">
        <w:trPr>
          <w:trHeight w:val="4252"/>
        </w:trPr>
        <w:tc>
          <w:tcPr>
            <w:tcW w:w="9182" w:type="dxa"/>
          </w:tcPr>
          <w:p w14:paraId="374B4EEF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9.1</w:t>
            </w:r>
            <w:r>
              <w:rPr>
                <w:b/>
                <w:spacing w:val="56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-1"/>
                <w:sz w:val="20"/>
                <w:lang w:eastAsia="zh-CN"/>
              </w:rPr>
              <w:t>有关基本物理及化学特性的信息</w:t>
            </w:r>
          </w:p>
          <w:p w14:paraId="5F1FEE01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物理状态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固</w:t>
            </w:r>
            <w:r>
              <w:rPr>
                <w:rFonts w:ascii="宋体" w:eastAsia="宋体" w:hAnsi="宋体"/>
                <w:spacing w:val="-10"/>
                <w:sz w:val="20"/>
              </w:rPr>
              <w:t>体</w:t>
            </w:r>
            <w:proofErr w:type="spellEnd"/>
          </w:p>
          <w:p w14:paraId="66FA8BA1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颜色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根据产品规</w:t>
            </w:r>
            <w:r>
              <w:rPr>
                <w:rFonts w:ascii="宋体" w:eastAsia="宋体" w:hAnsi="宋体"/>
                <w:spacing w:val="-10"/>
                <w:sz w:val="20"/>
              </w:rPr>
              <w:t>格</w:t>
            </w:r>
            <w:proofErr w:type="spellEnd"/>
          </w:p>
          <w:p w14:paraId="34CB9594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气味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无气</w:t>
            </w:r>
            <w:r>
              <w:rPr>
                <w:rFonts w:ascii="宋体" w:eastAsia="宋体" w:hAnsi="宋体"/>
                <w:spacing w:val="-10"/>
                <w:sz w:val="20"/>
              </w:rPr>
              <w:t>味</w:t>
            </w:r>
            <w:proofErr w:type="spellEnd"/>
          </w:p>
          <w:p w14:paraId="01360C70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气味阈值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1187C49C" w14:textId="65597C98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熔</w:t>
            </w:r>
            <w:proofErr w:type="spellEnd"/>
            <w:r>
              <w:rPr>
                <w:rFonts w:ascii="Microsoft JhengHei" w:eastAsia="Microsoft JhengHei" w:hAnsi="Microsoft JhengHei"/>
                <w:b/>
                <w:sz w:val="20"/>
              </w:rPr>
              <w:t>点</w:t>
            </w:r>
            <w:r>
              <w:rPr>
                <w:b/>
                <w:sz w:val="20"/>
              </w:rPr>
              <w:t>/</w:t>
            </w: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凝固点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 w:rsidR="00576A0F">
              <w:rPr>
                <w:rFonts w:eastAsiaTheme="minorEastAsia" w:hint="eastAsia"/>
                <w:sz w:val="20"/>
                <w:lang w:eastAsia="zh-CN"/>
              </w:rPr>
              <w:t>205</w:t>
            </w:r>
            <w:r>
              <w:rPr>
                <w:sz w:val="20"/>
              </w:rPr>
              <w:t>~</w:t>
            </w:r>
            <w:r w:rsidR="00576A0F">
              <w:rPr>
                <w:rFonts w:eastAsiaTheme="minorEastAsia" w:hint="eastAsia"/>
                <w:sz w:val="20"/>
                <w:lang w:eastAsia="zh-CN"/>
              </w:rPr>
              <w:t>215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  <w:p w14:paraId="208E56B0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沸点或初始沸点和沸程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0FA05DE4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易燃性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163EBBA6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pacing w:val="-3"/>
                <w:sz w:val="20"/>
              </w:rPr>
              <w:t>爆炸限值</w:t>
            </w:r>
            <w:proofErr w:type="spellEnd"/>
          </w:p>
          <w:p w14:paraId="7FB199E4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下限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5B69CC6E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上限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04D47F4A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闪点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6723FFDD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自燃温度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6B1BB426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line="263" w:lineRule="exact"/>
              <w:ind w:left="342" w:hanging="105"/>
              <w:rPr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分解温度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&gt;</w:t>
            </w:r>
            <w:r>
              <w:rPr>
                <w:rFonts w:eastAsia="宋体" w:hint="eastAsia"/>
                <w:sz w:val="20"/>
                <w:lang w:eastAsia="zh-CN"/>
              </w:rPr>
              <w:t>30</w:t>
            </w:r>
            <w:r>
              <w:rPr>
                <w:sz w:val="20"/>
              </w:rPr>
              <w:t>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  <w:p w14:paraId="20DB011B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line="175" w:lineRule="exact"/>
              <w:ind w:left="342" w:hanging="105"/>
              <w:rPr>
                <w:rFonts w:ascii="宋体" w:eastAsia="宋体" w:hAnsi="宋体" w:hint="eastAsia"/>
                <w:sz w:val="20"/>
              </w:rPr>
            </w:pPr>
            <w:r>
              <w:rPr>
                <w:b/>
                <w:spacing w:val="-5"/>
                <w:sz w:val="20"/>
              </w:rPr>
              <w:t>pH: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pacing w:val="-2"/>
                <w:sz w:val="20"/>
              </w:rPr>
              <w:t>无相关详细资料</w:t>
            </w:r>
            <w:proofErr w:type="spellEnd"/>
          </w:p>
          <w:p w14:paraId="0CC6207C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line="253" w:lineRule="exact"/>
              <w:ind w:left="342" w:hanging="105"/>
              <w:rPr>
                <w:b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黏度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</w:p>
          <w:p w14:paraId="27D8E6F3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运动黏度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4720D111" w14:textId="77777777" w:rsidR="0029295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动力黏度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</w:tc>
      </w:tr>
    </w:tbl>
    <w:tbl>
      <w:tblPr>
        <w:tblpPr w:leftFromText="180" w:rightFromText="180" w:vertAnchor="text" w:horzAnchor="page" w:tblpX="1348" w:tblpY="372"/>
        <w:tblOverlap w:val="never"/>
        <w:tblW w:w="9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46866359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3C41E1F6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9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理化特性</w:t>
            </w:r>
            <w:proofErr w:type="spellEnd"/>
          </w:p>
        </w:tc>
      </w:tr>
    </w:tbl>
    <w:p w14:paraId="2C9E2407" w14:textId="77777777" w:rsidR="00292957" w:rsidRDefault="00000000">
      <w:pPr>
        <w:pStyle w:val="TableParagraph"/>
        <w:spacing w:line="276" w:lineRule="exact"/>
        <w:rPr>
          <w:rFonts w:ascii="宋体" w:eastAsia="宋体" w:hAnsi="宋体" w:hint="eastAsia"/>
          <w:sz w:val="20"/>
        </w:rPr>
        <w:sectPr w:rsidR="00292957">
          <w:headerReference w:type="even" r:id="rId17"/>
          <w:headerReference w:type="default" r:id="rId18"/>
          <w:footerReference w:type="even" r:id="rId19"/>
          <w:footerReference w:type="default" r:id="rId20"/>
          <w:pgSz w:w="11910" w:h="16840"/>
          <w:pgMar w:top="1720" w:right="992" w:bottom="1760" w:left="992" w:header="9" w:footer="1570" w:gutter="0"/>
          <w:pgNumType w:start="3"/>
          <w:cols w:space="720"/>
        </w:sect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4DE6242" wp14:editId="626C4096">
                <wp:simplePos x="0" y="0"/>
                <wp:positionH relativeFrom="page">
                  <wp:posOffset>697865</wp:posOffset>
                </wp:positionH>
                <wp:positionV relativeFrom="page">
                  <wp:posOffset>6214745</wp:posOffset>
                </wp:positionV>
                <wp:extent cx="6163310" cy="3313430"/>
                <wp:effectExtent l="0" t="0" r="0" b="0"/>
                <wp:wrapNone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33134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3313429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3313429">
                              <a:moveTo>
                                <a:pt x="0" y="331014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0" y="3313188"/>
                              </a:moveTo>
                              <a:lnTo>
                                <a:pt x="6160007" y="3313188"/>
                              </a:lnTo>
                            </a:path>
                            <a:path w="6163310" h="3313429">
                              <a:moveTo>
                                <a:pt x="0" y="0"/>
                              </a:moveTo>
                              <a:lnTo>
                                <a:pt x="0" y="3310140"/>
                              </a:lnTo>
                            </a:path>
                            <a:path w="6163310" h="3313429">
                              <a:moveTo>
                                <a:pt x="6160007" y="0"/>
                              </a:moveTo>
                              <a:lnTo>
                                <a:pt x="6160007" y="3310140"/>
                              </a:lnTo>
                            </a:path>
                            <a:path w="6163310" h="3313429">
                              <a:moveTo>
                                <a:pt x="3047" y="0"/>
                              </a:moveTo>
                              <a:lnTo>
                                <a:pt x="3047" y="3310140"/>
                              </a:lnTo>
                            </a:path>
                            <a:path w="6163310" h="3313429">
                              <a:moveTo>
                                <a:pt x="6163055" y="0"/>
                              </a:moveTo>
                              <a:lnTo>
                                <a:pt x="6163055" y="3310140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2DBB07" id="Graphic 58" o:spid="_x0000_s1026" style="position:absolute;margin-left:54.95pt;margin-top:489.35pt;width:485.3pt;height:260.9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331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" path="m,l6160007,em,3047r6160007,em,l6160007,em,3047r6160007,em,3310140r6160007,em,3313188r6160007,em,l,3310140em6160007,r,3310140em3047,r,3310140em6163055,r,3310140e" filled="f" strokecolor="blue" strokeweight=".08464mm">
                <v:path arrowok="t"/>
                <w10:wrap anchorx="page" anchory="page"/>
              </v:shape>
            </w:pict>
          </mc:Fallback>
        </mc:AlternateContent>
      </w:r>
    </w:p>
    <w:p w14:paraId="49D8DA16" w14:textId="77777777" w:rsidR="00292957" w:rsidRDefault="00000000">
      <w:pPr>
        <w:pStyle w:val="a3"/>
        <w:spacing w:before="194" w:after="1"/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6DF6A6B0" wp14:editId="2A6592DE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60" name="图片 60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5C01BE7" wp14:editId="05FB2AD0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5236845"/>
                <wp:effectExtent l="0" t="0" r="0" b="0"/>
                <wp:wrapNone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5236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523684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523684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5236845">
                              <a:moveTo>
                                <a:pt x="0" y="5233415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0" y="5236463"/>
                              </a:moveTo>
                              <a:lnTo>
                                <a:pt x="6160007" y="5236463"/>
                              </a:lnTo>
                            </a:path>
                            <a:path w="6163310" h="5236845">
                              <a:moveTo>
                                <a:pt x="0" y="0"/>
                              </a:moveTo>
                              <a:lnTo>
                                <a:pt x="0" y="5233415"/>
                              </a:lnTo>
                            </a:path>
                            <a:path w="6163310" h="5236845">
                              <a:moveTo>
                                <a:pt x="6160007" y="0"/>
                              </a:moveTo>
                              <a:lnTo>
                                <a:pt x="6160007" y="5233415"/>
                              </a:lnTo>
                            </a:path>
                            <a:path w="6163310" h="5236845">
                              <a:moveTo>
                                <a:pt x="3047" y="0"/>
                              </a:moveTo>
                              <a:lnTo>
                                <a:pt x="3047" y="5233415"/>
                              </a:lnTo>
                            </a:path>
                            <a:path w="6163310" h="5236845">
                              <a:moveTo>
                                <a:pt x="6163055" y="0"/>
                              </a:moveTo>
                              <a:lnTo>
                                <a:pt x="6163055" y="5233415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F71B7" id="Graphic 62" o:spid="_x0000_s1026" style="position:absolute;margin-left:54.95pt;margin-top:91.9pt;width:485.3pt;height:412.3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5236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" path="m,l6160007,em,3047r6160007,em,5233415r6160007,em,5236463r6160007,em,l,5233415em6160007,r,5233415em3047,r,5233415em6163055,r,5233415e" filled="f" strokecolor="blue" strokeweight=".08464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776" behindDoc="1" locked="0" layoutInCell="1" allowOverlap="1" wp14:anchorId="0FA62264" wp14:editId="73820BF9">
                <wp:simplePos x="0" y="0"/>
                <wp:positionH relativeFrom="page">
                  <wp:posOffset>695960</wp:posOffset>
                </wp:positionH>
                <wp:positionV relativeFrom="page">
                  <wp:posOffset>6468745</wp:posOffset>
                </wp:positionV>
                <wp:extent cx="6166485" cy="1740535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40535"/>
                          <a:chOff x="0" y="0"/>
                          <a:chExt cx="6166485" cy="174053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1523" y="1523"/>
                            <a:ext cx="6163310" cy="1737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7379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737995">
                                <a:moveTo>
                                  <a:pt x="0" y="1734324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0" y="1737372"/>
                                </a:moveTo>
                                <a:lnTo>
                                  <a:pt x="6160007" y="1737372"/>
                                </a:lnTo>
                              </a:path>
                              <a:path w="6163310" h="1737995">
                                <a:moveTo>
                                  <a:pt x="0" y="0"/>
                                </a:moveTo>
                                <a:lnTo>
                                  <a:pt x="0" y="1734324"/>
                                </a:lnTo>
                              </a:path>
                              <a:path w="6163310" h="1737995">
                                <a:moveTo>
                                  <a:pt x="6160007" y="0"/>
                                </a:moveTo>
                                <a:lnTo>
                                  <a:pt x="6160007" y="1734324"/>
                                </a:lnTo>
                              </a:path>
                              <a:path w="6163310" h="1737995">
                                <a:moveTo>
                                  <a:pt x="3047" y="0"/>
                                </a:moveTo>
                                <a:lnTo>
                                  <a:pt x="3047" y="1734324"/>
                                </a:lnTo>
                              </a:path>
                              <a:path w="6163310" h="1737995">
                                <a:moveTo>
                                  <a:pt x="6163055" y="0"/>
                                </a:moveTo>
                                <a:lnTo>
                                  <a:pt x="6163055" y="1734324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0" y="0"/>
                            <a:ext cx="6166485" cy="1740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7C69EE" w14:textId="77777777" w:rsidR="00292957" w:rsidRDefault="00292957">
                              <w:pPr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37F8B464" w14:textId="77777777" w:rsidR="00292957" w:rsidRDefault="00292957">
                              <w:pPr>
                                <w:spacing w:before="68"/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5B2D38F8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反应性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70EF575C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化学稳定性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28F75963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危险反应的可能性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未有已知的危险反应。</w:t>
                              </w:r>
                            </w:p>
                            <w:p w14:paraId="342CF346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应避免的条件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B7D82C5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不相容的物质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590E9E33" w14:textId="77777777" w:rsidR="00292957" w:rsidRDefault="0000000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10.6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危险的分解产物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未知有危险的分解产品。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A62264" id="Group 63" o:spid="_x0000_s1049" style="position:absolute;margin-left:54.8pt;margin-top:509.35pt;width:485.55pt;height:137.05pt;z-index:-251656704;mso-wrap-distance-left:0;mso-wrap-distance-right:0;mso-position-horizontal-relative:page;mso-position-vertical-relative:page" coordsize="61664,17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">
                <v:shape id="Graphic 64" o:spid="_x0000_s1050" style="position:absolute;left:15;top:15;width:61633;height:17380;visibility:visible;mso-wrap-style:square;v-text-anchor:top" coordsize="6163310,173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" path="m,l6160007,em,3047r6160007,em,l6160007,em,3047r6160007,em,1734324r6160007,em,1737372r6160007,em,l,1734324em6160007,r,1734324em3047,r,1734324em6163055,r,1734324e" filled="f" strokecolor="blue" strokeweight=".08464mm">
                  <v:path arrowok="t"/>
                </v:shape>
                <v:shape id="Textbox 65" o:spid="_x0000_s1051" type="#_x0000_t202" style="position:absolute;width:61664;height:17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587C69EE" w14:textId="77777777" w:rsidR="00292957" w:rsidRDefault="00292957">
                        <w:pPr>
                          <w:rPr>
                            <w:rFonts w:hint="eastAsia"/>
                            <w:sz w:val="20"/>
                          </w:rPr>
                        </w:pPr>
                      </w:p>
                      <w:p w14:paraId="37F8B464" w14:textId="77777777" w:rsidR="00292957" w:rsidRDefault="00292957">
                        <w:pPr>
                          <w:spacing w:before="68"/>
                          <w:rPr>
                            <w:rFonts w:hint="eastAsia"/>
                            <w:sz w:val="20"/>
                          </w:rPr>
                        </w:pPr>
                      </w:p>
                      <w:p w14:paraId="5B2D38F8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反应性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70EF575C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化学稳定性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28F75963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危险反应的可能性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未有已知的危险反应。</w:t>
                        </w:r>
                      </w:p>
                      <w:p w14:paraId="342CF346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应避免的条件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B7D82C5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不相容的物质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590E9E33" w14:textId="77777777" w:rsidR="00292957" w:rsidRDefault="0000000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10.6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危险的分解产物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未知有危险的分解产品。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01E281C7" w14:textId="77777777">
        <w:trPr>
          <w:trHeight w:val="2409"/>
        </w:trPr>
        <w:tc>
          <w:tcPr>
            <w:tcW w:w="9182" w:type="dxa"/>
          </w:tcPr>
          <w:p w14:paraId="1F336B04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pacing w:val="-4"/>
                <w:sz w:val="20"/>
              </w:rPr>
              <w:t>溶解度</w:t>
            </w:r>
            <w:proofErr w:type="spellEnd"/>
          </w:p>
          <w:p w14:paraId="129D36F2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r>
              <w:rPr>
                <w:rFonts w:ascii="Microsoft JhengHei" w:eastAsia="Microsoft JhengHei" w:hAnsi="Microsoft JhengHei"/>
                <w:b/>
                <w:sz w:val="20"/>
              </w:rPr>
              <w:t>水</w:t>
            </w:r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不溶于</w:t>
            </w:r>
            <w:r>
              <w:rPr>
                <w:rFonts w:ascii="宋体" w:eastAsia="宋体" w:hAnsi="宋体"/>
                <w:spacing w:val="-10"/>
                <w:sz w:val="20"/>
              </w:rPr>
              <w:t>水</w:t>
            </w:r>
            <w:proofErr w:type="spellEnd"/>
          </w:p>
          <w:p w14:paraId="3451A81F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有机溶剂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可溶于有机溶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剂</w:t>
            </w:r>
          </w:p>
          <w:p w14:paraId="3BAB8EAB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n-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辛醇</w:t>
            </w:r>
            <w:r>
              <w:rPr>
                <w:b/>
                <w:sz w:val="20"/>
                <w:lang w:eastAsia="zh-CN"/>
              </w:rPr>
              <w:t>/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水分配系数</w:t>
            </w:r>
            <w:r>
              <w:rPr>
                <w:rFonts w:ascii="Microsoft JhengHei" w:eastAsia="Microsoft JhengHei" w:hAnsi="Microsoft JhengHei"/>
                <w:b/>
                <w:spacing w:val="4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(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对数值</w:t>
            </w:r>
            <w:r>
              <w:rPr>
                <w:b/>
                <w:spacing w:val="-5"/>
                <w:sz w:val="20"/>
                <w:lang w:eastAsia="zh-CN"/>
              </w:rPr>
              <w:t>):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3F8D150E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蒸气压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226D993F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密度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3"/>
                <w:sz w:val="20"/>
              </w:rPr>
              <w:t>相对密度</w:t>
            </w:r>
            <w:proofErr w:type="spellEnd"/>
          </w:p>
          <w:p w14:paraId="619CD396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密度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</w:rPr>
              <w:t>料</w:t>
            </w:r>
            <w:proofErr w:type="spellEnd"/>
          </w:p>
          <w:p w14:paraId="586E0931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right" w:pos="3914"/>
              </w:tabs>
              <w:ind w:left="342" w:hanging="105"/>
              <w:rPr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相对密度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pacing w:val="-4"/>
                <w:sz w:val="20"/>
              </w:rPr>
              <w:t>1.</w:t>
            </w:r>
            <w:r>
              <w:rPr>
                <w:rFonts w:eastAsia="宋体" w:hint="eastAsia"/>
                <w:spacing w:val="-4"/>
                <w:sz w:val="20"/>
                <w:lang w:eastAsia="zh-CN"/>
              </w:rPr>
              <w:t>0</w:t>
            </w:r>
            <w:r>
              <w:rPr>
                <w:spacing w:val="-4"/>
                <w:sz w:val="20"/>
              </w:rPr>
              <w:t>4</w:t>
            </w:r>
          </w:p>
          <w:p w14:paraId="106385A1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相对</w:t>
            </w:r>
            <w:proofErr w:type="gramStart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蒸气</w:t>
            </w:r>
            <w:proofErr w:type="gramEnd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密度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  <w:p w14:paraId="550A2962" w14:textId="77777777" w:rsidR="0029295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颗粒特征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</w:tc>
      </w:tr>
      <w:tr w:rsidR="00292957" w14:paraId="14CB7574" w14:textId="77777777">
        <w:trPr>
          <w:trHeight w:val="796"/>
        </w:trPr>
        <w:tc>
          <w:tcPr>
            <w:tcW w:w="9182" w:type="dxa"/>
          </w:tcPr>
          <w:p w14:paraId="6999555B" w14:textId="77777777" w:rsidR="00292957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b/>
                <w:sz w:val="20"/>
              </w:rPr>
              <w:t>9.2</w:t>
            </w:r>
            <w:r>
              <w:rPr>
                <w:b/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3"/>
                <w:sz w:val="20"/>
              </w:rPr>
              <w:t>其他信息</w:t>
            </w:r>
            <w:proofErr w:type="spellEnd"/>
          </w:p>
          <w:p w14:paraId="3A6C6864" w14:textId="77777777" w:rsidR="00292957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</w:tabs>
              <w:ind w:left="342" w:hanging="105"/>
              <w:rPr>
                <w:b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外观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</w:p>
          <w:p w14:paraId="6BED971F" w14:textId="77777777" w:rsidR="00292957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性状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固</w:t>
            </w:r>
            <w:r>
              <w:rPr>
                <w:rFonts w:ascii="宋体" w:eastAsia="宋体" w:hAnsi="宋体"/>
                <w:spacing w:val="-10"/>
                <w:sz w:val="20"/>
              </w:rPr>
              <w:t>体</w:t>
            </w:r>
            <w:proofErr w:type="spellEnd"/>
          </w:p>
        </w:tc>
      </w:tr>
      <w:tr w:rsidR="00292957" w14:paraId="1E696B05" w14:textId="77777777">
        <w:trPr>
          <w:trHeight w:val="4482"/>
        </w:trPr>
        <w:tc>
          <w:tcPr>
            <w:tcW w:w="9182" w:type="dxa"/>
          </w:tcPr>
          <w:p w14:paraId="5C6599E9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line="27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pacing w:val="-1"/>
                <w:sz w:val="20"/>
                <w:lang w:eastAsia="zh-CN"/>
              </w:rPr>
              <w:t>对于物理危险类别的信息</w:t>
            </w:r>
          </w:p>
          <w:p w14:paraId="40CE7761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爆炸物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4BC6A81E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易燃气体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1F2C659C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气溶胶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0542DBEE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氧化性气体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70FBED29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高压气体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0BC6247A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易燃液体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4B72030F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易燃固体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6FEC2CC4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proofErr w:type="gramStart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自反应</w:t>
            </w:r>
            <w:proofErr w:type="gramEnd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物质和混合物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用</w:t>
            </w:r>
          </w:p>
          <w:p w14:paraId="527E3EA2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发火液体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5035A830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发火固体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35822363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自</w:t>
            </w:r>
            <w:proofErr w:type="gramStart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热物质</w:t>
            </w:r>
            <w:proofErr w:type="gramEnd"/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和混合物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用</w:t>
            </w:r>
          </w:p>
          <w:p w14:paraId="5C9460A9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遇水放出易燃气体的物质和混合物</w:t>
            </w:r>
            <w:r>
              <w:rPr>
                <w:b/>
                <w:spacing w:val="31"/>
                <w:sz w:val="20"/>
                <w:lang w:eastAsia="zh-CN"/>
              </w:rPr>
              <w:t xml:space="preserve">: </w:t>
            </w:r>
            <w:r>
              <w:rPr>
                <w:rFonts w:ascii="宋体" w:eastAsia="宋体" w:hAnsi="宋体"/>
                <w:spacing w:val="-4"/>
                <w:sz w:val="20"/>
                <w:lang w:eastAsia="zh-CN"/>
              </w:rPr>
              <w:t>不适用</w:t>
            </w:r>
          </w:p>
          <w:p w14:paraId="434D091D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氧化性液体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7D636F94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氧化性固体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6ABC7CFF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有机过氧化物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5C1422C5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金属腐蚀剂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0B86BB22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ind w:left="342" w:hanging="105"/>
              <w:rPr>
                <w:rFonts w:ascii="宋体" w:eastAsia="宋体" w:hAnsi="宋体" w:hint="eastAsia"/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退敏爆炸物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rFonts w:ascii="宋体" w:eastAsia="宋体" w:hAnsi="宋体"/>
                <w:sz w:val="20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</w:rPr>
              <w:t>用</w:t>
            </w:r>
            <w:proofErr w:type="spellEnd"/>
          </w:p>
          <w:p w14:paraId="4AC5B97A" w14:textId="77777777" w:rsidR="0029295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  <w:tab w:val="left" w:pos="3558"/>
              </w:tabs>
              <w:spacing w:line="276" w:lineRule="exact"/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其他安全特性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无相关详细资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料</w:t>
            </w:r>
          </w:p>
        </w:tc>
      </w:tr>
    </w:tbl>
    <w:p w14:paraId="4D3B4F4B" w14:textId="77777777" w:rsidR="00292957" w:rsidRDefault="00292957">
      <w:pPr>
        <w:pStyle w:val="a3"/>
        <w:spacing w:before="219" w:after="1"/>
        <w:rPr>
          <w:rFonts w:hint="eastAsia"/>
          <w:lang w:eastAsia="zh-CN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671DFD22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775DDE17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10</w:t>
            </w:r>
            <w:r>
              <w:rPr>
                <w:b/>
                <w:color w:val="FFFFFF"/>
                <w:spacing w:val="17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10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稳定性和反应性</w:t>
            </w:r>
            <w:proofErr w:type="spellEnd"/>
          </w:p>
        </w:tc>
      </w:tr>
    </w:tbl>
    <w:p w14:paraId="0484E709" w14:textId="77777777" w:rsidR="00292957" w:rsidRDefault="00292957">
      <w:pPr>
        <w:pStyle w:val="a3"/>
        <w:rPr>
          <w:rFonts w:hint="eastAsia"/>
        </w:rPr>
      </w:pPr>
    </w:p>
    <w:p w14:paraId="799FE409" w14:textId="77777777" w:rsidR="00292957" w:rsidRDefault="00292957">
      <w:pPr>
        <w:pStyle w:val="a3"/>
        <w:rPr>
          <w:rFonts w:hint="eastAsia"/>
        </w:rPr>
      </w:pPr>
    </w:p>
    <w:p w14:paraId="05FC2E13" w14:textId="77777777" w:rsidR="00292957" w:rsidRDefault="00292957">
      <w:pPr>
        <w:pStyle w:val="a3"/>
        <w:rPr>
          <w:rFonts w:hint="eastAsia"/>
        </w:rPr>
      </w:pPr>
    </w:p>
    <w:p w14:paraId="36804BAC" w14:textId="77777777" w:rsidR="00292957" w:rsidRDefault="00292957">
      <w:pPr>
        <w:pStyle w:val="a3"/>
        <w:rPr>
          <w:rFonts w:hint="eastAsia"/>
        </w:rPr>
      </w:pPr>
    </w:p>
    <w:p w14:paraId="72E3C4DF" w14:textId="77777777" w:rsidR="00292957" w:rsidRDefault="00292957">
      <w:pPr>
        <w:pStyle w:val="a3"/>
        <w:rPr>
          <w:rFonts w:hint="eastAsia"/>
        </w:rPr>
      </w:pPr>
    </w:p>
    <w:p w14:paraId="2704927A" w14:textId="77777777" w:rsidR="00292957" w:rsidRDefault="00292957">
      <w:pPr>
        <w:pStyle w:val="a3"/>
        <w:rPr>
          <w:rFonts w:hint="eastAsia"/>
        </w:rPr>
      </w:pPr>
    </w:p>
    <w:p w14:paraId="757428B6" w14:textId="77777777" w:rsidR="00292957" w:rsidRDefault="00292957">
      <w:pPr>
        <w:pStyle w:val="a3"/>
        <w:rPr>
          <w:rFonts w:hint="eastAsia"/>
        </w:rPr>
      </w:pPr>
    </w:p>
    <w:p w14:paraId="044AB885" w14:textId="77777777" w:rsidR="00292957" w:rsidRDefault="00292957">
      <w:pPr>
        <w:pStyle w:val="a3"/>
        <w:rPr>
          <w:rFonts w:hint="eastAsia"/>
        </w:rPr>
      </w:pPr>
    </w:p>
    <w:p w14:paraId="41957718" w14:textId="77777777" w:rsidR="00292957" w:rsidRDefault="00000000">
      <w:pPr>
        <w:pStyle w:val="a3"/>
        <w:spacing w:before="214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800" behindDoc="1" locked="0" layoutInCell="1" allowOverlap="1" wp14:anchorId="5F1251C1" wp14:editId="5CD75485">
                <wp:simplePos x="0" y="0"/>
                <wp:positionH relativeFrom="page">
                  <wp:posOffset>697230</wp:posOffset>
                </wp:positionH>
                <wp:positionV relativeFrom="page">
                  <wp:posOffset>8274685</wp:posOffset>
                </wp:positionV>
                <wp:extent cx="6163310" cy="1630680"/>
                <wp:effectExtent l="4445" t="4445" r="19685" b="10795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3310" cy="1630680"/>
                          <a:chOff x="1523" y="1523"/>
                          <a:chExt cx="6163310" cy="163068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1523" y="1523"/>
                            <a:ext cx="6163310" cy="163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63068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630680">
                                <a:moveTo>
                                  <a:pt x="0" y="1627631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0" y="1630679"/>
                                </a:moveTo>
                                <a:lnTo>
                                  <a:pt x="6160007" y="1630679"/>
                                </a:lnTo>
                              </a:path>
                              <a:path w="6163310" h="1630680">
                                <a:moveTo>
                                  <a:pt x="0" y="0"/>
                                </a:moveTo>
                                <a:lnTo>
                                  <a:pt x="0" y="1627631"/>
                                </a:lnTo>
                              </a:path>
                              <a:path w="6163310" h="1630680">
                                <a:moveTo>
                                  <a:pt x="6160007" y="0"/>
                                </a:moveTo>
                                <a:lnTo>
                                  <a:pt x="6160007" y="1627631"/>
                                </a:lnTo>
                              </a:path>
                              <a:path w="6163310" h="1630680">
                                <a:moveTo>
                                  <a:pt x="3047" y="0"/>
                                </a:moveTo>
                                <a:lnTo>
                                  <a:pt x="3047" y="1627631"/>
                                </a:lnTo>
                              </a:path>
                              <a:path w="6163310" h="1630680">
                                <a:moveTo>
                                  <a:pt x="6163055" y="0"/>
                                </a:moveTo>
                                <a:lnTo>
                                  <a:pt x="6163055" y="162763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318516" y="427952"/>
                            <a:ext cx="3432810" cy="288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BF4089" w14:textId="77777777" w:rsidR="00292957" w:rsidRDefault="00000000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5"/>
                                </w:tabs>
                                <w:spacing w:line="206" w:lineRule="exact"/>
                                <w:ind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11.1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欧盟法规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(EC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1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1"/>
                                  <w:sz w:val="20"/>
                                  <w:lang w:eastAsia="zh-CN"/>
                                </w:rPr>
                                <w:t>中定义的危险类别的信息</w:t>
                              </w:r>
                            </w:p>
                            <w:p w14:paraId="1F1B879C" w14:textId="77777777" w:rsidR="00292957" w:rsidRDefault="00000000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5"/>
                                </w:tabs>
                                <w:spacing w:line="247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急性毒性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290448" y="752093"/>
                            <a:ext cx="2804795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C9144C" w14:textId="77777777" w:rsidR="00292957" w:rsidRDefault="00000000">
                              <w:pPr>
                                <w:spacing w:line="270" w:lineRule="exact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pacing w:val="1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  <w:lang w:eastAsia="zh-CN"/>
                                </w:rPr>
                                <w:t>皮肤腐蚀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  <w:lang w:eastAsia="zh-CN"/>
                                </w:rPr>
                                <w:t>刺激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5426968" y="1445180"/>
                            <a:ext cx="58293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6AD5C2" w14:textId="77777777" w:rsidR="00292957" w:rsidRDefault="00000000">
                              <w:pPr>
                                <w:spacing w:line="174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251C1" id="Group 66" o:spid="_x0000_s1052" style="position:absolute;margin-left:54.9pt;margin-top:651.55pt;width:485.3pt;height:128.4pt;z-index:-251655680;mso-wrap-distance-left:0;mso-wrap-distance-right:0;mso-position-horizontal-relative:page;mso-position-vertical-relative:page" coordorigin="15,15" coordsize="61633,16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">
                <v:shape id="Graphic 67" o:spid="_x0000_s1053" style="position:absolute;left:15;top:15;width:61633;height:16307;visibility:visible;mso-wrap-style:square;v-text-anchor:top" coordsize="6163310,163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" path="m,l6160007,em,3047r6160007,em,l6160007,em,3047r6160007,em,1627631r6160007,em,1630679r6160007,em,l,1627631em6160007,r,1627631em3047,r,1627631em6163055,r,1627631e" filled="f" strokecolor="blue" strokeweight=".08464mm">
                  <v:path arrowok="t"/>
                </v:shape>
                <v:shape id="Textbox 68" o:spid="_x0000_s1054" type="#_x0000_t202" style="position:absolute;left:3185;top:4279;width:34328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7BF4089" w14:textId="77777777" w:rsidR="00292957" w:rsidRDefault="00000000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5"/>
                          </w:tabs>
                          <w:spacing w:line="206" w:lineRule="exact"/>
                          <w:ind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11.1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欧盟法规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(EC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.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b/>
                            <w:spacing w:val="11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1"/>
                            <w:sz w:val="20"/>
                            <w:lang w:eastAsia="zh-CN"/>
                          </w:rPr>
                          <w:t>中定义的危险类别的信息</w:t>
                        </w:r>
                      </w:p>
                      <w:p w14:paraId="1F1B879C" w14:textId="77777777" w:rsidR="00292957" w:rsidRDefault="00000000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5"/>
                          </w:tabs>
                          <w:spacing w:line="247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急性毒性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69" o:spid="_x0000_s1055" type="#_x0000_t202" style="position:absolute;left:2904;top:7520;width:28048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4EC9144C" w14:textId="77777777" w:rsidR="00292957" w:rsidRDefault="00000000">
                        <w:pPr>
                          <w:spacing w:line="270" w:lineRule="exact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eastAsia="Times New Roman" w:hAnsi="Times New Roman"/>
                            <w:spacing w:val="1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  <w:lang w:eastAsia="zh-CN"/>
                          </w:rPr>
                          <w:t>皮肤腐蚀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  <w:lang w:eastAsia="zh-CN"/>
                          </w:rPr>
                          <w:t>刺激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 w:hAnsi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0" o:spid="_x0000_s1056" type="#_x0000_t202" style="position:absolute;left:54269;top:14451;width:5829;height:1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496AD5C2" w14:textId="77777777" w:rsidR="00292957" w:rsidRDefault="00000000">
                        <w:pPr>
                          <w:spacing w:line="174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页继续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02AA2833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1E06B713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11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毒理学信息</w:t>
            </w:r>
            <w:proofErr w:type="spellEnd"/>
          </w:p>
        </w:tc>
      </w:tr>
    </w:tbl>
    <w:p w14:paraId="54D4ED44" w14:textId="77777777" w:rsidR="00292957" w:rsidRDefault="00292957">
      <w:pPr>
        <w:pStyle w:val="a3"/>
        <w:rPr>
          <w:rFonts w:hint="eastAsia"/>
        </w:rPr>
      </w:pPr>
    </w:p>
    <w:p w14:paraId="079F2127" w14:textId="77777777" w:rsidR="00292957" w:rsidRDefault="00292957">
      <w:pPr>
        <w:pStyle w:val="a3"/>
        <w:spacing w:before="140" w:after="1"/>
        <w:rPr>
          <w:rFonts w:hint="eastAsia"/>
        </w:rPr>
      </w:pPr>
    </w:p>
    <w:p w14:paraId="7EC7784E" w14:textId="77777777" w:rsidR="00292957" w:rsidRDefault="00292957">
      <w:pPr>
        <w:pStyle w:val="TableParagraph"/>
        <w:spacing w:line="231" w:lineRule="exact"/>
        <w:rPr>
          <w:sz w:val="20"/>
        </w:rPr>
        <w:sectPr w:rsidR="00292957">
          <w:pgSz w:w="11910" w:h="16840"/>
          <w:pgMar w:top="1720" w:right="992" w:bottom="1280" w:left="992" w:header="9" w:footer="1080" w:gutter="0"/>
          <w:cols w:space="720"/>
        </w:sectPr>
      </w:pPr>
    </w:p>
    <w:p w14:paraId="455F4FCE" w14:textId="77777777" w:rsidR="00292957" w:rsidRDefault="00000000">
      <w:pPr>
        <w:pStyle w:val="a3"/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4896" behindDoc="0" locked="0" layoutInCell="1" allowOverlap="1" wp14:anchorId="4BD25260" wp14:editId="5EAF0178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118" name="图片 118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7AD83534" wp14:editId="537DF936">
                <wp:simplePos x="0" y="0"/>
                <wp:positionH relativeFrom="page">
                  <wp:posOffset>695960</wp:posOffset>
                </wp:positionH>
                <wp:positionV relativeFrom="page">
                  <wp:posOffset>1165225</wp:posOffset>
                </wp:positionV>
                <wp:extent cx="6166485" cy="213106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131060"/>
                          <a:chOff x="0" y="0"/>
                          <a:chExt cx="6166485" cy="2131060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1523" y="1523"/>
                            <a:ext cx="6163310" cy="2127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12788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127885">
                                <a:moveTo>
                                  <a:pt x="0" y="2124455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0" y="2127503"/>
                                </a:moveTo>
                                <a:lnTo>
                                  <a:pt x="6160007" y="2127503"/>
                                </a:lnTo>
                              </a:path>
                              <a:path w="6163310" h="2127885">
                                <a:moveTo>
                                  <a:pt x="0" y="0"/>
                                </a:moveTo>
                                <a:lnTo>
                                  <a:pt x="0" y="2124455"/>
                                </a:lnTo>
                              </a:path>
                              <a:path w="6163310" h="2127885">
                                <a:moveTo>
                                  <a:pt x="6160007" y="0"/>
                                </a:moveTo>
                                <a:lnTo>
                                  <a:pt x="6160007" y="2124455"/>
                                </a:lnTo>
                              </a:path>
                              <a:path w="6163310" h="2127885">
                                <a:moveTo>
                                  <a:pt x="3047" y="0"/>
                                </a:moveTo>
                                <a:lnTo>
                                  <a:pt x="3047" y="2124455"/>
                                </a:lnTo>
                              </a:path>
                              <a:path w="6163310" h="2127885">
                                <a:moveTo>
                                  <a:pt x="6163055" y="0"/>
                                </a:moveTo>
                                <a:lnTo>
                                  <a:pt x="6163055" y="212445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5527552" y="76628"/>
                            <a:ext cx="482600" cy="111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58BB4B" w14:textId="77777777" w:rsidR="00292957" w:rsidRDefault="00000000">
                              <w:pPr>
                                <w:spacing w:line="174" w:lineRule="exac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pacing w:val="-15"/>
                                  <w:sz w:val="16"/>
                                </w:rPr>
                                <w:t>接第</w:t>
                              </w:r>
                              <w:proofErr w:type="spellEnd"/>
                              <w:r>
                                <w:rPr>
                                  <w:spacing w:val="-1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318516" y="166446"/>
                            <a:ext cx="3990340" cy="1339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E4117F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53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严重眼睛损伤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眼睛刺激性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04803531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呼吸或皮肤过敏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45855C9C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生殖细胞突变性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283EB546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致癌性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08BD07CA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生殖毒性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56E07D30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一次性接触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2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7D2F8C1A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特异性靶器官系统毒性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-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反复接触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241EB057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吸入危害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z w:val="20"/>
                                  <w:lang w:eastAsia="zh-CN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  <w:lang w:eastAsia="zh-CN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不符合分类标准。</w:t>
                              </w:r>
                            </w:p>
                            <w:p w14:paraId="485FCCDA" w14:textId="77777777" w:rsidR="00292957" w:rsidRDefault="00000000">
                              <w:pPr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105"/>
                                </w:tabs>
                                <w:spacing w:line="243" w:lineRule="exact"/>
                                <w:ind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11.2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6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关于其他危害的信息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318516" y="1912335"/>
                            <a:ext cx="1576705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065500" w14:textId="77777777" w:rsidR="00292957" w:rsidRDefault="00000000">
                              <w:pPr>
                                <w:spacing w:line="224" w:lineRule="exact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pacing w:val="4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  <w:lang w:eastAsia="zh-CN"/>
                                </w:rPr>
                                <w:t>其他信息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1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D83534" id="Group 88" o:spid="_x0000_s1057" style="position:absolute;margin-left:54.8pt;margin-top:91.75pt;width:485.55pt;height:167.8pt;z-index:-251654656;mso-wrap-distance-left:0;mso-wrap-distance-right:0;mso-position-horizontal-relative:page;mso-position-vertical-relative:page" coordsize="61664,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">
                <v:shape id="Graphic 89" o:spid="_x0000_s1058" style="position:absolute;left:15;top:15;width:61633;height:21279;visibility:visible;mso-wrap-style:square;v-text-anchor:top" coordsize="6163310,2127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" path="m,l6160007,em,3047r6160007,em,2124455r6160007,em,2127503r6160007,em,l,2124455em6160007,r,2124455em3047,r,2124455em6163055,r,2124455e" filled="f" strokecolor="blue" strokeweight=".08464mm">
                  <v:path arrowok="t"/>
                </v:shape>
                <v:shape id="Textbox 90" o:spid="_x0000_s1059" type="#_x0000_t202" style="position:absolute;left:55275;top:766;width:4826;height:1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2058BB4B" w14:textId="77777777" w:rsidR="00292957" w:rsidRDefault="00000000">
                        <w:pPr>
                          <w:spacing w:line="174" w:lineRule="exac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pacing w:val="-15"/>
                            <w:sz w:val="16"/>
                          </w:rPr>
                          <w:t>接第</w:t>
                        </w:r>
                        <w:proofErr w:type="spellEnd"/>
                        <w:r>
                          <w:rPr>
                            <w:spacing w:val="-1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4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v:shape id="Textbox 91" o:spid="_x0000_s1060" type="#_x0000_t202" style="position:absolute;left:3185;top:1664;width:39903;height:13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6CE4117F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53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严重眼睛损伤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眼睛刺激性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04803531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呼吸或皮肤过敏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45855C9C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生殖细胞突变性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283EB546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致癌性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08BD07CA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生殖毒性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56E07D30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一次性接触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2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7D2F8C1A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特异性靶器官系统毒性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-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反复接触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3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241EB057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吸入危害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z w:val="20"/>
                            <w:lang w:eastAsia="zh-CN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z w:val="20"/>
                            <w:lang w:eastAsia="zh-CN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不符合分类标准。</w:t>
                        </w:r>
                      </w:p>
                      <w:p w14:paraId="485FCCDA" w14:textId="77777777" w:rsidR="00292957" w:rsidRDefault="00000000">
                        <w:pPr>
                          <w:numPr>
                            <w:ilvl w:val="0"/>
                            <w:numId w:val="15"/>
                          </w:numPr>
                          <w:tabs>
                            <w:tab w:val="left" w:pos="105"/>
                          </w:tabs>
                          <w:spacing w:line="243" w:lineRule="exact"/>
                          <w:ind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11.2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3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关于其他危害的信息</w:t>
                        </w:r>
                        <w:proofErr w:type="spellEnd"/>
                      </w:p>
                    </w:txbxContent>
                  </v:textbox>
                </v:shape>
                <v:shape id="Textbox 92" o:spid="_x0000_s1061" type="#_x0000_t202" style="position:absolute;left:3185;top:19123;width:15767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7C065500" w14:textId="77777777" w:rsidR="00292957" w:rsidRDefault="00000000">
                        <w:pPr>
                          <w:spacing w:line="224" w:lineRule="exact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eastAsia="Times New Roman" w:hAnsi="Times New Roman"/>
                            <w:spacing w:val="4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  <w:lang w:eastAsia="zh-CN"/>
                          </w:rPr>
                          <w:t>其他信息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1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22CE670F" wp14:editId="63546724">
                <wp:simplePos x="0" y="0"/>
                <wp:positionH relativeFrom="page">
                  <wp:posOffset>695960</wp:posOffset>
                </wp:positionH>
                <wp:positionV relativeFrom="page">
                  <wp:posOffset>3359785</wp:posOffset>
                </wp:positionV>
                <wp:extent cx="6166485" cy="2326005"/>
                <wp:effectExtent l="0" t="0" r="0" b="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2326005"/>
                          <a:chOff x="0" y="0"/>
                          <a:chExt cx="6166485" cy="2326005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1523" y="1523"/>
                            <a:ext cx="6163310" cy="2322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232283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2322830">
                                <a:moveTo>
                                  <a:pt x="0" y="2319527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0" y="2322575"/>
                                </a:moveTo>
                                <a:lnTo>
                                  <a:pt x="6160007" y="2322575"/>
                                </a:lnTo>
                              </a:path>
                              <a:path w="6163310" h="2322830">
                                <a:moveTo>
                                  <a:pt x="0" y="0"/>
                                </a:moveTo>
                                <a:lnTo>
                                  <a:pt x="0" y="2319527"/>
                                </a:lnTo>
                              </a:path>
                              <a:path w="6163310" h="2322830">
                                <a:moveTo>
                                  <a:pt x="6160007" y="0"/>
                                </a:moveTo>
                                <a:lnTo>
                                  <a:pt x="6160007" y="2319527"/>
                                </a:lnTo>
                              </a:path>
                              <a:path w="6163310" h="2322830">
                                <a:moveTo>
                                  <a:pt x="3047" y="0"/>
                                </a:moveTo>
                                <a:lnTo>
                                  <a:pt x="3047" y="2319527"/>
                                </a:lnTo>
                              </a:path>
                              <a:path w="6163310" h="2322830">
                                <a:moveTo>
                                  <a:pt x="6163055" y="0"/>
                                </a:moveTo>
                                <a:lnTo>
                                  <a:pt x="6163055" y="231952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0" y="0"/>
                            <a:ext cx="6166485" cy="2326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98C44C" w14:textId="77777777" w:rsidR="00292957" w:rsidRDefault="00292957">
                              <w:pPr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03AF6DC8" w14:textId="77777777" w:rsidR="00292957" w:rsidRDefault="00292957">
                              <w:pPr>
                                <w:spacing w:before="68"/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7C1340C8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12.1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</w:rPr>
                                <w:t>生态毒性</w:t>
                              </w:r>
                              <w:proofErr w:type="spellEnd"/>
                            </w:p>
                            <w:p w14:paraId="09A94287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水生毒性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3D69F0E9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12.2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持久性和降解性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244BF981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12.3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潜在的生物累积性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11AFA20F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46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12.4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5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土壤</w:t>
                              </w:r>
                              <w:proofErr w:type="gram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內</w:t>
                              </w:r>
                              <w:proofErr w:type="gramEnd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移动性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  <w:p w14:paraId="19E8C4E9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12.5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及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3"/>
                                  <w:sz w:val="20"/>
                                  <w:lang w:eastAsia="zh-CN"/>
                                </w:rPr>
                                <w:t>评价结果</w:t>
                              </w:r>
                            </w:p>
                            <w:p w14:paraId="11D6DF9C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4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持久性、生物累积性和毒性物质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7B4D29A7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30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vPvB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  <w:lang w:eastAsia="zh-CN"/>
                                </w:rPr>
                                <w:t xml:space="preserve"> (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高持久性和高生物累积性物质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  <w:lang w:eastAsia="zh-CN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  <w:lang w:eastAsia="zh-CN"/>
                                </w:rPr>
                                <w:t>不适用</w:t>
                              </w:r>
                            </w:p>
                            <w:p w14:paraId="5A43DE88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12.6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内分泌干扰特性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该产品不含具有内分泌干扰特性的物质。</w:t>
                              </w:r>
                            </w:p>
                            <w:p w14:paraId="78BCF2C6" w14:textId="77777777" w:rsidR="00292957" w:rsidRDefault="00000000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06"/>
                                </w:tabs>
                                <w:spacing w:line="357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12.7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3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其他副作用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  <w:lang w:eastAsia="zh-CN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CE670F" id="Group 93" o:spid="_x0000_s1062" style="position:absolute;margin-left:54.8pt;margin-top:264.55pt;width:485.55pt;height:183.15pt;z-index:-251653632;mso-wrap-distance-left:0;mso-wrap-distance-right:0;mso-position-horizontal-relative:page;mso-position-vertical-relative:page" coordsize="61664,23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">
                <v:shape id="Graphic 94" o:spid="_x0000_s1063" style="position:absolute;left:15;top:15;width:61633;height:23228;visibility:visible;mso-wrap-style:square;v-text-anchor:top" coordsize="6163310,232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" path="m,l6160007,em,3047r6160007,em,l6160007,em,3047r6160007,em,2319527r6160007,em,2322575r6160007,em,l,2319527em6160007,r,2319527em3047,r,2319527em6163055,r,2319527e" filled="f" strokecolor="blue" strokeweight=".08464mm">
                  <v:path arrowok="t"/>
                </v:shape>
                <v:shape id="Textbox 95" o:spid="_x0000_s1064" type="#_x0000_t202" style="position:absolute;width:61664;height:2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5498C44C" w14:textId="77777777" w:rsidR="00292957" w:rsidRDefault="00292957">
                        <w:pPr>
                          <w:rPr>
                            <w:rFonts w:hint="eastAsia"/>
                            <w:sz w:val="20"/>
                          </w:rPr>
                        </w:pPr>
                      </w:p>
                      <w:p w14:paraId="03AF6DC8" w14:textId="77777777" w:rsidR="00292957" w:rsidRDefault="00292957">
                        <w:pPr>
                          <w:spacing w:before="68"/>
                          <w:rPr>
                            <w:rFonts w:hint="eastAsia"/>
                            <w:sz w:val="20"/>
                          </w:rPr>
                        </w:pPr>
                      </w:p>
                      <w:p w14:paraId="7C1340C8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12.1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1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</w:rPr>
                          <w:t>生态毒性</w:t>
                        </w:r>
                        <w:proofErr w:type="spellEnd"/>
                      </w:p>
                      <w:p w14:paraId="09A94287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水生毒性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3D69F0E9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12.2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持久性和降解性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244BF981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12.3</w:t>
                        </w:r>
                        <w:r>
                          <w:rPr>
                            <w:rFonts w:ascii="Times New Roman" w:eastAsia="Times New Roman"/>
                            <w:b/>
                            <w:spacing w:val="1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潜在的生物累积性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11AFA20F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46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12.4</w:t>
                        </w:r>
                        <w:r>
                          <w:rPr>
                            <w:rFonts w:ascii="Times New Roman" w:eastAsia="Times New Roman"/>
                            <w:b/>
                            <w:spacing w:val="15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土壤</w:t>
                        </w:r>
                        <w:proofErr w:type="gram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內</w:t>
                        </w:r>
                        <w:proofErr w:type="gramEnd"/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移动性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  <w:p w14:paraId="19E8C4E9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12.5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及 </w:t>
                        </w: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 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3"/>
                            <w:sz w:val="20"/>
                            <w:lang w:eastAsia="zh-CN"/>
                          </w:rPr>
                          <w:t>评价结果</w:t>
                        </w:r>
                      </w:p>
                      <w:p w14:paraId="11D6DF9C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14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持久性、生物累积性和毒性物质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7B4D29A7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30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vPvB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  <w:lang w:eastAsia="zh-CN"/>
                          </w:rPr>
                          <w:t xml:space="preserve"> (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高持久性和高生物累积性物质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  <w:lang w:eastAsia="zh-CN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  <w:lang w:eastAsia="zh-CN"/>
                          </w:rPr>
                          <w:t>不适用</w:t>
                        </w:r>
                      </w:p>
                      <w:p w14:paraId="5A43DE88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12.6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内分泌干扰特性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该产品不含具有内分泌干扰特性的物质。</w:t>
                        </w:r>
                      </w:p>
                      <w:p w14:paraId="78BCF2C6" w14:textId="77777777" w:rsidR="00292957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06"/>
                          </w:tabs>
                          <w:spacing w:line="357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12.7</w:t>
                        </w:r>
                        <w:r>
                          <w:rPr>
                            <w:rFonts w:ascii="Times New Roman" w:eastAsia="Times New Roman"/>
                            <w:b/>
                            <w:spacing w:val="13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其他副作用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  <w:lang w:eastAsia="zh-CN"/>
                          </w:rPr>
                          <w:t>无相关详细资料。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872" behindDoc="1" locked="0" layoutInCell="1" allowOverlap="1" wp14:anchorId="3805AEDD" wp14:editId="4D122582">
                <wp:simplePos x="0" y="0"/>
                <wp:positionH relativeFrom="page">
                  <wp:posOffset>695960</wp:posOffset>
                </wp:positionH>
                <wp:positionV relativeFrom="page">
                  <wp:posOffset>5749925</wp:posOffset>
                </wp:positionV>
                <wp:extent cx="6166485" cy="1155700"/>
                <wp:effectExtent l="0" t="0" r="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55700"/>
                          <a:chOff x="0" y="0"/>
                          <a:chExt cx="6166485" cy="1155700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1523" y="1523"/>
                            <a:ext cx="616331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5252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52525">
                                <a:moveTo>
                                  <a:pt x="0" y="1149095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0" y="1152143"/>
                                </a:moveTo>
                                <a:lnTo>
                                  <a:pt x="6160007" y="1152143"/>
                                </a:lnTo>
                              </a:path>
                              <a:path w="6163310" h="1152525">
                                <a:moveTo>
                                  <a:pt x="0" y="0"/>
                                </a:moveTo>
                                <a:lnTo>
                                  <a:pt x="0" y="1149095"/>
                                </a:lnTo>
                              </a:path>
                              <a:path w="6163310" h="1152525">
                                <a:moveTo>
                                  <a:pt x="6160007" y="0"/>
                                </a:moveTo>
                                <a:lnTo>
                                  <a:pt x="6160007" y="1149095"/>
                                </a:lnTo>
                              </a:path>
                              <a:path w="6163310" h="1152525">
                                <a:moveTo>
                                  <a:pt x="3047" y="0"/>
                                </a:moveTo>
                                <a:lnTo>
                                  <a:pt x="3047" y="1149095"/>
                                </a:lnTo>
                              </a:path>
                              <a:path w="6163310" h="1152525">
                                <a:moveTo>
                                  <a:pt x="6163055" y="0"/>
                                </a:moveTo>
                                <a:lnTo>
                                  <a:pt x="6163055" y="114909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0" y="0"/>
                            <a:ext cx="6166485" cy="1155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CAB4C1" w14:textId="77777777" w:rsidR="00292957" w:rsidRDefault="00292957">
                              <w:pPr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60852947" w14:textId="77777777" w:rsidR="00292957" w:rsidRDefault="00292957">
                              <w:pPr>
                                <w:spacing w:before="68"/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6F8D6879" w14:textId="77777777" w:rsidR="00292957" w:rsidRDefault="0000000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13.1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废弃处置方法</w:t>
                              </w:r>
                              <w:proofErr w:type="spellEnd"/>
                            </w:p>
                            <w:p w14:paraId="1EEDE870" w14:textId="77777777" w:rsidR="00292957" w:rsidRDefault="0000000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可以将少量的产品和家居废物一起丢弃。</w:t>
                              </w:r>
                            </w:p>
                            <w:p w14:paraId="27FADB8B" w14:textId="77777777" w:rsidR="00292957" w:rsidRDefault="0000000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88" w:lineRule="exact"/>
                                <w:ind w:left="606"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受污染的容器和包装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DC52894" w14:textId="77777777" w:rsidR="00292957" w:rsidRDefault="00000000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606"/>
                                </w:tabs>
                                <w:spacing w:line="299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必须根据官方的规章来丢弃。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05AEDD" id="Group 96" o:spid="_x0000_s1065" style="position:absolute;margin-left:54.8pt;margin-top:452.75pt;width:485.55pt;height:91pt;z-index:-251652608;mso-wrap-distance-left:0;mso-wrap-distance-right:0;mso-position-horizontal-relative:page;mso-position-vertical-relative:page" coordsize="61664,11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">
                <v:shape id="Graphic 97" o:spid="_x0000_s1066" style="position:absolute;left:15;top:15;width:61633;height:11525;visibility:visible;mso-wrap-style:square;v-text-anchor:top" coordsize="616331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" path="m,l6160007,em,3047r6160007,em,l6160007,em,3047r6160007,em,1149095r6160007,em,1152143r6160007,em,l,1149095em6160007,r,1149095em3047,r,1149095em6163055,r,1149095e" filled="f" strokecolor="blue" strokeweight=".08464mm">
                  <v:path arrowok="t"/>
                </v:shape>
                <v:shape id="Textbox 98" o:spid="_x0000_s1067" type="#_x0000_t202" style="position:absolute;width:61664;height:11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29CAB4C1" w14:textId="77777777" w:rsidR="00292957" w:rsidRDefault="00292957">
                        <w:pPr>
                          <w:rPr>
                            <w:rFonts w:hint="eastAsia"/>
                            <w:sz w:val="20"/>
                          </w:rPr>
                        </w:pPr>
                      </w:p>
                      <w:p w14:paraId="60852947" w14:textId="77777777" w:rsidR="00292957" w:rsidRDefault="00292957">
                        <w:pPr>
                          <w:spacing w:before="68"/>
                          <w:rPr>
                            <w:rFonts w:hint="eastAsia"/>
                            <w:sz w:val="20"/>
                          </w:rPr>
                        </w:pPr>
                      </w:p>
                      <w:p w14:paraId="6F8D6879" w14:textId="77777777" w:rsidR="00292957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13.1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2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废弃处置方法</w:t>
                        </w:r>
                        <w:proofErr w:type="spellEnd"/>
                      </w:p>
                      <w:p w14:paraId="1EEDE870" w14:textId="77777777" w:rsidR="00292957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可以将少量的产品和家居废物一起丢弃。</w:t>
                        </w:r>
                      </w:p>
                      <w:p w14:paraId="27FADB8B" w14:textId="77777777" w:rsidR="00292957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88" w:lineRule="exact"/>
                          <w:ind w:left="606"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受污染的容器和包装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DC52894" w14:textId="77777777" w:rsidR="00292957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606"/>
                          </w:tabs>
                          <w:spacing w:line="299" w:lineRule="exact"/>
                          <w:ind w:left="606"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必须根据官方的规章来丢弃。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C35C22B" wp14:editId="4566D293">
                <wp:simplePos x="0" y="0"/>
                <wp:positionH relativeFrom="page">
                  <wp:posOffset>697865</wp:posOffset>
                </wp:positionH>
                <wp:positionV relativeFrom="page">
                  <wp:posOffset>6970395</wp:posOffset>
                </wp:positionV>
                <wp:extent cx="6163310" cy="2801620"/>
                <wp:effectExtent l="0" t="0" r="0" b="0"/>
                <wp:wrapNone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2801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2801620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2801620">
                              <a:moveTo>
                                <a:pt x="0" y="2798076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0" y="2801124"/>
                              </a:moveTo>
                              <a:lnTo>
                                <a:pt x="6160007" y="2801124"/>
                              </a:lnTo>
                            </a:path>
                            <a:path w="6163310" h="2801620">
                              <a:moveTo>
                                <a:pt x="0" y="0"/>
                              </a:moveTo>
                              <a:lnTo>
                                <a:pt x="0" y="2798076"/>
                              </a:lnTo>
                            </a:path>
                            <a:path w="6163310" h="2801620">
                              <a:moveTo>
                                <a:pt x="6160007" y="0"/>
                              </a:moveTo>
                              <a:lnTo>
                                <a:pt x="6160007" y="2798076"/>
                              </a:lnTo>
                            </a:path>
                            <a:path w="6163310" h="2801620">
                              <a:moveTo>
                                <a:pt x="3047" y="0"/>
                              </a:moveTo>
                              <a:lnTo>
                                <a:pt x="3047" y="2798076"/>
                              </a:lnTo>
                            </a:path>
                            <a:path w="6163310" h="2801620">
                              <a:moveTo>
                                <a:pt x="6163055" y="0"/>
                              </a:moveTo>
                              <a:lnTo>
                                <a:pt x="6163055" y="2798076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EFD84" id="Graphic 99" o:spid="_x0000_s1026" style="position:absolute;margin-left:54.95pt;margin-top:548.85pt;width:485.3pt;height:220.6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80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" path="m,l6160007,em,3047r6160007,em,l6160007,em,3047r6160007,em,2798076r6160007,em,2801124r6160007,em,l,2798076em6160007,r,2798076em3047,r,2798076em6163055,r,2798076e" filled="f" strokecolor="blue" strokeweight=".08464mm">
                <v:path arrowok="t"/>
                <w10:wrap anchorx="page" anchory="page"/>
              </v:shape>
            </w:pict>
          </mc:Fallback>
        </mc:AlternateContent>
      </w:r>
    </w:p>
    <w:p w14:paraId="74857B42" w14:textId="77777777" w:rsidR="00292957" w:rsidRDefault="00292957">
      <w:pPr>
        <w:pStyle w:val="a3"/>
        <w:rPr>
          <w:rFonts w:hint="eastAsia"/>
        </w:rPr>
      </w:pPr>
    </w:p>
    <w:p w14:paraId="3FD6829F" w14:textId="77777777" w:rsidR="00292957" w:rsidRDefault="00292957">
      <w:pPr>
        <w:pStyle w:val="a3"/>
        <w:rPr>
          <w:rFonts w:hint="eastAsia"/>
        </w:rPr>
      </w:pPr>
    </w:p>
    <w:p w14:paraId="235DDA1E" w14:textId="77777777" w:rsidR="00292957" w:rsidRDefault="00292957">
      <w:pPr>
        <w:pStyle w:val="a3"/>
        <w:rPr>
          <w:rFonts w:hint="eastAsia"/>
        </w:rPr>
      </w:pPr>
    </w:p>
    <w:p w14:paraId="628567E5" w14:textId="77777777" w:rsidR="00292957" w:rsidRDefault="00292957">
      <w:pPr>
        <w:pStyle w:val="a3"/>
        <w:rPr>
          <w:rFonts w:hint="eastAsia"/>
        </w:rPr>
      </w:pPr>
    </w:p>
    <w:p w14:paraId="32EFA278" w14:textId="77777777" w:rsidR="00292957" w:rsidRDefault="00292957">
      <w:pPr>
        <w:pStyle w:val="a3"/>
        <w:rPr>
          <w:rFonts w:hint="eastAsia"/>
        </w:rPr>
      </w:pPr>
    </w:p>
    <w:p w14:paraId="2E38AD1D" w14:textId="77777777" w:rsidR="00292957" w:rsidRDefault="00292957">
      <w:pPr>
        <w:pStyle w:val="a3"/>
        <w:rPr>
          <w:rFonts w:hint="eastAsia"/>
        </w:rPr>
      </w:pPr>
    </w:p>
    <w:p w14:paraId="4F55EB01" w14:textId="77777777" w:rsidR="00292957" w:rsidRDefault="00292957">
      <w:pPr>
        <w:pStyle w:val="a3"/>
        <w:rPr>
          <w:rFonts w:hint="eastAsia"/>
        </w:rPr>
      </w:pPr>
    </w:p>
    <w:p w14:paraId="2E256B6B" w14:textId="77777777" w:rsidR="00292957" w:rsidRDefault="00292957">
      <w:pPr>
        <w:pStyle w:val="a3"/>
        <w:spacing w:before="218"/>
        <w:rPr>
          <w:rFonts w:hint="eastAsia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6B171CE1" w14:textId="77777777">
        <w:trPr>
          <w:trHeight w:val="277"/>
        </w:trPr>
        <w:tc>
          <w:tcPr>
            <w:tcW w:w="9182" w:type="dxa"/>
          </w:tcPr>
          <w:p w14:paraId="6C96AA7B" w14:textId="77777777" w:rsidR="00292957" w:rsidRDefault="00000000">
            <w:pPr>
              <w:pStyle w:val="TableParagraph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内分泌干扰特性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</w:p>
        </w:tc>
      </w:tr>
      <w:tr w:rsidR="00292957" w14:paraId="6F0E155F" w14:textId="77777777">
        <w:trPr>
          <w:trHeight w:val="277"/>
        </w:trPr>
        <w:tc>
          <w:tcPr>
            <w:tcW w:w="9182" w:type="dxa"/>
          </w:tcPr>
          <w:p w14:paraId="70BBC8AA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0A56C1D8" w14:textId="77777777" w:rsidR="00292957" w:rsidRDefault="00292957">
      <w:pPr>
        <w:pStyle w:val="a3"/>
        <w:rPr>
          <w:rFonts w:hint="eastAsia"/>
          <w:lang w:eastAsia="zh-CN"/>
        </w:rPr>
      </w:pPr>
    </w:p>
    <w:p w14:paraId="3D573756" w14:textId="77777777" w:rsidR="00292957" w:rsidRDefault="00292957">
      <w:pPr>
        <w:pStyle w:val="a3"/>
        <w:spacing w:before="137"/>
        <w:rPr>
          <w:rFonts w:hint="eastAsia"/>
          <w:lang w:eastAsia="zh-CN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5C4D66A2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55F2BD1A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12</w:t>
            </w:r>
            <w:r>
              <w:rPr>
                <w:b/>
                <w:color w:val="FFFFFF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8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2"/>
                <w:sz w:val="24"/>
              </w:rPr>
              <w:t>生态学信息</w:t>
            </w:r>
            <w:proofErr w:type="spellEnd"/>
          </w:p>
        </w:tc>
      </w:tr>
    </w:tbl>
    <w:p w14:paraId="20674D0A" w14:textId="77777777" w:rsidR="00292957" w:rsidRDefault="00292957">
      <w:pPr>
        <w:pStyle w:val="a3"/>
        <w:rPr>
          <w:rFonts w:hint="eastAsia"/>
        </w:rPr>
      </w:pPr>
    </w:p>
    <w:p w14:paraId="36033999" w14:textId="77777777" w:rsidR="00292957" w:rsidRDefault="00292957">
      <w:pPr>
        <w:pStyle w:val="a3"/>
        <w:rPr>
          <w:rFonts w:hint="eastAsia"/>
        </w:rPr>
      </w:pPr>
    </w:p>
    <w:p w14:paraId="34C56891" w14:textId="77777777" w:rsidR="00292957" w:rsidRDefault="00292957">
      <w:pPr>
        <w:pStyle w:val="a3"/>
        <w:rPr>
          <w:rFonts w:hint="eastAsia"/>
        </w:rPr>
      </w:pPr>
    </w:p>
    <w:p w14:paraId="14494F2E" w14:textId="77777777" w:rsidR="00292957" w:rsidRDefault="00292957">
      <w:pPr>
        <w:pStyle w:val="a3"/>
        <w:rPr>
          <w:rFonts w:hint="eastAsia"/>
        </w:rPr>
      </w:pPr>
    </w:p>
    <w:p w14:paraId="5B6F5CA5" w14:textId="77777777" w:rsidR="00292957" w:rsidRDefault="00292957">
      <w:pPr>
        <w:pStyle w:val="a3"/>
        <w:rPr>
          <w:rFonts w:hint="eastAsia"/>
        </w:rPr>
      </w:pPr>
    </w:p>
    <w:p w14:paraId="5A4203FA" w14:textId="77777777" w:rsidR="00292957" w:rsidRDefault="00292957">
      <w:pPr>
        <w:pStyle w:val="a3"/>
        <w:rPr>
          <w:rFonts w:hint="eastAsia"/>
        </w:rPr>
      </w:pPr>
    </w:p>
    <w:p w14:paraId="319F6616" w14:textId="77777777" w:rsidR="00292957" w:rsidRDefault="00292957">
      <w:pPr>
        <w:pStyle w:val="a3"/>
        <w:rPr>
          <w:rFonts w:hint="eastAsia"/>
        </w:rPr>
      </w:pPr>
    </w:p>
    <w:p w14:paraId="4B1C32C8" w14:textId="77777777" w:rsidR="00292957" w:rsidRDefault="00292957">
      <w:pPr>
        <w:pStyle w:val="a3"/>
        <w:rPr>
          <w:rFonts w:hint="eastAsia"/>
        </w:rPr>
      </w:pPr>
    </w:p>
    <w:p w14:paraId="13D505DD" w14:textId="77777777" w:rsidR="00292957" w:rsidRDefault="00292957">
      <w:pPr>
        <w:pStyle w:val="a3"/>
        <w:rPr>
          <w:rFonts w:hint="eastAsia"/>
        </w:rPr>
      </w:pPr>
    </w:p>
    <w:p w14:paraId="6E4EB5A4" w14:textId="77777777" w:rsidR="00292957" w:rsidRDefault="00292957">
      <w:pPr>
        <w:pStyle w:val="a3"/>
        <w:rPr>
          <w:rFonts w:hint="eastAsia"/>
        </w:rPr>
      </w:pPr>
    </w:p>
    <w:p w14:paraId="5C9B43EC" w14:textId="77777777" w:rsidR="00292957" w:rsidRDefault="00292957">
      <w:pPr>
        <w:pStyle w:val="a3"/>
        <w:rPr>
          <w:rFonts w:hint="eastAsia"/>
        </w:rPr>
      </w:pPr>
    </w:p>
    <w:p w14:paraId="4B898B93" w14:textId="77777777" w:rsidR="00292957" w:rsidRDefault="00292957">
      <w:pPr>
        <w:pStyle w:val="a3"/>
        <w:rPr>
          <w:rFonts w:hint="eastAsia"/>
        </w:rPr>
      </w:pPr>
    </w:p>
    <w:p w14:paraId="76BC743F" w14:textId="77777777" w:rsidR="00292957" w:rsidRDefault="00292957">
      <w:pPr>
        <w:pStyle w:val="a3"/>
        <w:spacing w:before="110" w:after="1"/>
        <w:rPr>
          <w:rFonts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2A7C5470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36C479AB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13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废弃处置</w:t>
            </w:r>
            <w:proofErr w:type="spellEnd"/>
          </w:p>
        </w:tc>
      </w:tr>
    </w:tbl>
    <w:p w14:paraId="7EC012D1" w14:textId="77777777" w:rsidR="00292957" w:rsidRDefault="00292957">
      <w:pPr>
        <w:pStyle w:val="a3"/>
        <w:rPr>
          <w:rFonts w:hint="eastAsia"/>
        </w:rPr>
      </w:pPr>
    </w:p>
    <w:p w14:paraId="299EDCBB" w14:textId="77777777" w:rsidR="00292957" w:rsidRDefault="00292957">
      <w:pPr>
        <w:pStyle w:val="a3"/>
        <w:rPr>
          <w:rFonts w:hint="eastAsia"/>
        </w:rPr>
      </w:pPr>
    </w:p>
    <w:p w14:paraId="4E86AEB3" w14:textId="77777777" w:rsidR="00292957" w:rsidRDefault="00292957">
      <w:pPr>
        <w:pStyle w:val="a3"/>
        <w:rPr>
          <w:rFonts w:hint="eastAsia"/>
        </w:rPr>
      </w:pPr>
    </w:p>
    <w:p w14:paraId="1FE8EEC8" w14:textId="77777777" w:rsidR="00292957" w:rsidRDefault="00292957">
      <w:pPr>
        <w:pStyle w:val="a3"/>
        <w:rPr>
          <w:rFonts w:hint="eastAsia"/>
        </w:rPr>
      </w:pPr>
    </w:p>
    <w:p w14:paraId="461D3BC2" w14:textId="77777777" w:rsidR="00292957" w:rsidRDefault="00292957">
      <w:pPr>
        <w:pStyle w:val="a3"/>
        <w:rPr>
          <w:rFonts w:hint="eastAsia"/>
        </w:rPr>
      </w:pPr>
    </w:p>
    <w:p w14:paraId="6A8A57CB" w14:textId="77777777" w:rsidR="00292957" w:rsidRDefault="00292957">
      <w:pPr>
        <w:pStyle w:val="a3"/>
        <w:spacing w:before="61"/>
        <w:rPr>
          <w:rFonts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19629B9D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5856EA2D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14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运输信息</w:t>
            </w:r>
            <w:proofErr w:type="spellEnd"/>
          </w:p>
        </w:tc>
      </w:tr>
    </w:tbl>
    <w:p w14:paraId="76F892A6" w14:textId="77777777" w:rsidR="00292957" w:rsidRDefault="00292957">
      <w:pPr>
        <w:pStyle w:val="a3"/>
        <w:rPr>
          <w:rFonts w:hint="eastAsia"/>
          <w:sz w:val="6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5580"/>
      </w:tblGrid>
      <w:tr w:rsidR="00292957" w14:paraId="413B199C" w14:textId="77777777">
        <w:trPr>
          <w:trHeight w:val="566"/>
        </w:trPr>
        <w:tc>
          <w:tcPr>
            <w:tcW w:w="3602" w:type="dxa"/>
            <w:tcBorders>
              <w:right w:val="nil"/>
            </w:tcBorders>
          </w:tcPr>
          <w:p w14:paraId="391EE87C" w14:textId="77777777" w:rsidR="00292957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line="310" w:lineRule="exact"/>
              <w:ind w:left="342" w:hanging="105"/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14.1</w:t>
            </w:r>
            <w:r>
              <w:rPr>
                <w:b/>
                <w:spacing w:val="18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2"/>
                <w:sz w:val="20"/>
                <w:lang w:eastAsia="zh-CN"/>
              </w:rPr>
              <w:t xml:space="preserve">联合国危险货物编号 </w:t>
            </w:r>
            <w:r>
              <w:rPr>
                <w:b/>
                <w:sz w:val="20"/>
                <w:lang w:eastAsia="zh-CN"/>
              </w:rPr>
              <w:t>(UN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号</w:t>
            </w:r>
            <w:r>
              <w:rPr>
                <w:b/>
                <w:spacing w:val="-10"/>
                <w:sz w:val="20"/>
                <w:lang w:eastAsia="zh-CN"/>
              </w:rPr>
              <w:t>)</w:t>
            </w:r>
          </w:p>
          <w:p w14:paraId="71C9B263" w14:textId="77777777" w:rsidR="00292957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61CD7BE5" w14:textId="77777777" w:rsidR="00292957" w:rsidRDefault="00292957">
            <w:pPr>
              <w:pStyle w:val="TableParagraph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2316EAD1" w14:textId="77777777" w:rsidR="00292957" w:rsidRDefault="00000000">
            <w:pPr>
              <w:pStyle w:val="TableParagraph"/>
              <w:spacing w:line="240" w:lineRule="auto"/>
              <w:ind w:left="317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4"/>
                <w:sz w:val="20"/>
              </w:rPr>
              <w:t>不适用</w:t>
            </w:r>
            <w:proofErr w:type="spellEnd"/>
          </w:p>
        </w:tc>
      </w:tr>
      <w:tr w:rsidR="00292957" w14:paraId="0284F5A1" w14:textId="77777777">
        <w:trPr>
          <w:trHeight w:val="565"/>
        </w:trPr>
        <w:tc>
          <w:tcPr>
            <w:tcW w:w="3602" w:type="dxa"/>
            <w:tcBorders>
              <w:right w:val="nil"/>
            </w:tcBorders>
          </w:tcPr>
          <w:p w14:paraId="13524CAB" w14:textId="77777777" w:rsidR="00292957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42"/>
              </w:tabs>
              <w:spacing w:line="31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b/>
                <w:sz w:val="20"/>
              </w:rPr>
              <w:t>14.2</w:t>
            </w:r>
            <w:r>
              <w:rPr>
                <w:b/>
                <w:spacing w:val="1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UN</w:t>
            </w:r>
            <w:r>
              <w:rPr>
                <w:rFonts w:ascii="Microsoft JhengHei" w:eastAsia="Microsoft JhengHei" w:hAnsi="Microsoft JhengHei"/>
                <w:b/>
                <w:spacing w:val="-2"/>
                <w:sz w:val="20"/>
              </w:rPr>
              <w:t>适当装船名</w:t>
            </w:r>
            <w:proofErr w:type="spellEnd"/>
          </w:p>
          <w:p w14:paraId="5753EB2D" w14:textId="77777777" w:rsidR="00292957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4971F9E2" w14:textId="77777777" w:rsidR="00292957" w:rsidRDefault="00292957">
            <w:pPr>
              <w:pStyle w:val="TableParagraph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348C3974" w14:textId="77777777" w:rsidR="00292957" w:rsidRDefault="00000000">
            <w:pPr>
              <w:pStyle w:val="TableParagraph"/>
              <w:spacing w:line="240" w:lineRule="auto"/>
              <w:ind w:left="317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4"/>
                <w:sz w:val="20"/>
              </w:rPr>
              <w:t>不适用</w:t>
            </w:r>
            <w:proofErr w:type="spellEnd"/>
          </w:p>
        </w:tc>
      </w:tr>
      <w:tr w:rsidR="00292957" w14:paraId="6E668C13" w14:textId="77777777">
        <w:trPr>
          <w:trHeight w:val="354"/>
        </w:trPr>
        <w:tc>
          <w:tcPr>
            <w:tcW w:w="3602" w:type="dxa"/>
            <w:tcBorders>
              <w:bottom w:val="nil"/>
              <w:right w:val="nil"/>
            </w:tcBorders>
          </w:tcPr>
          <w:p w14:paraId="41CFD6D6" w14:textId="77777777" w:rsidR="00292957" w:rsidRDefault="00000000">
            <w:pPr>
              <w:pStyle w:val="TableParagraph"/>
              <w:spacing w:line="334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14.3</w:t>
            </w:r>
            <w:r>
              <w:rPr>
                <w:b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2"/>
                <w:sz w:val="20"/>
              </w:rPr>
              <w:t>运输危险等级</w:t>
            </w:r>
            <w:proofErr w:type="spellEnd"/>
          </w:p>
        </w:tc>
        <w:tc>
          <w:tcPr>
            <w:tcW w:w="5580" w:type="dxa"/>
            <w:tcBorders>
              <w:left w:val="nil"/>
              <w:bottom w:val="nil"/>
            </w:tcBorders>
          </w:tcPr>
          <w:p w14:paraId="5D71B62C" w14:textId="77777777" w:rsidR="00292957" w:rsidRDefault="002929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292957" w14:paraId="688C38A8" w14:textId="77777777">
        <w:trPr>
          <w:trHeight w:val="277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6F18A9CA" w14:textId="77777777" w:rsidR="00292957" w:rsidRDefault="00000000">
            <w:pPr>
              <w:pStyle w:val="TableParagraph"/>
              <w:spacing w:before="42" w:line="216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ADR/RID/ADN,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IATA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20369203" w14:textId="77777777" w:rsidR="00292957" w:rsidRDefault="002929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292957" w14:paraId="1E904C55" w14:textId="77777777">
        <w:trPr>
          <w:trHeight w:val="231"/>
        </w:trPr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14:paraId="66666E61" w14:textId="77777777" w:rsidR="00292957" w:rsidRDefault="00000000">
            <w:pPr>
              <w:pStyle w:val="TableParagraph"/>
              <w:spacing w:line="212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5"/>
                <w:sz w:val="20"/>
              </w:rPr>
              <w:t>级别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  <w:bottom w:val="nil"/>
            </w:tcBorders>
          </w:tcPr>
          <w:p w14:paraId="02A567EB" w14:textId="77777777" w:rsidR="00292957" w:rsidRDefault="00000000">
            <w:pPr>
              <w:pStyle w:val="TableParagraph"/>
              <w:spacing w:line="212" w:lineRule="exact"/>
              <w:ind w:left="317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4"/>
                <w:sz w:val="20"/>
              </w:rPr>
              <w:t>不适用</w:t>
            </w:r>
            <w:proofErr w:type="spellEnd"/>
          </w:p>
        </w:tc>
      </w:tr>
      <w:tr w:rsidR="00292957" w14:paraId="00821F63" w14:textId="77777777">
        <w:trPr>
          <w:trHeight w:val="278"/>
        </w:trPr>
        <w:tc>
          <w:tcPr>
            <w:tcW w:w="3602" w:type="dxa"/>
            <w:tcBorders>
              <w:top w:val="nil"/>
              <w:right w:val="nil"/>
            </w:tcBorders>
          </w:tcPr>
          <w:p w14:paraId="20CD27EF" w14:textId="77777777" w:rsidR="00292957" w:rsidRDefault="00000000">
            <w:pPr>
              <w:pStyle w:val="TableParagraph"/>
              <w:spacing w:line="258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5"/>
                <w:sz w:val="20"/>
              </w:rPr>
              <w:t>标签</w:t>
            </w:r>
            <w:proofErr w:type="spellEnd"/>
          </w:p>
        </w:tc>
        <w:tc>
          <w:tcPr>
            <w:tcW w:w="5580" w:type="dxa"/>
            <w:tcBorders>
              <w:top w:val="nil"/>
              <w:left w:val="nil"/>
            </w:tcBorders>
          </w:tcPr>
          <w:p w14:paraId="7981B823" w14:textId="77777777" w:rsidR="00292957" w:rsidRDefault="00000000">
            <w:pPr>
              <w:pStyle w:val="TableParagraph"/>
              <w:spacing w:line="218" w:lineRule="exact"/>
              <w:ind w:left="31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292957" w14:paraId="31B5C72C" w14:textId="77777777">
        <w:trPr>
          <w:trHeight w:val="565"/>
        </w:trPr>
        <w:tc>
          <w:tcPr>
            <w:tcW w:w="3602" w:type="dxa"/>
            <w:tcBorders>
              <w:right w:val="nil"/>
            </w:tcBorders>
          </w:tcPr>
          <w:p w14:paraId="1AFAD86F" w14:textId="77777777" w:rsidR="00292957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310" w:lineRule="exact"/>
              <w:ind w:left="342" w:hanging="105"/>
              <w:rPr>
                <w:rFonts w:ascii="Microsoft JhengHei" w:eastAsia="Microsoft JhengHei" w:hAnsi="Microsoft JhengHei" w:hint="eastAsia"/>
                <w:b/>
                <w:sz w:val="20"/>
              </w:rPr>
            </w:pPr>
            <w:r>
              <w:rPr>
                <w:b/>
                <w:sz w:val="20"/>
              </w:rPr>
              <w:t>14.4</w:t>
            </w:r>
            <w:r>
              <w:rPr>
                <w:b/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-3"/>
                <w:sz w:val="20"/>
              </w:rPr>
              <w:t>包装组别</w:t>
            </w:r>
            <w:proofErr w:type="spellEnd"/>
          </w:p>
          <w:p w14:paraId="244DC809" w14:textId="77777777" w:rsidR="00292957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201" w:lineRule="exact"/>
              <w:ind w:left="342" w:hanging="105"/>
              <w:rPr>
                <w:b/>
                <w:sz w:val="20"/>
              </w:rPr>
            </w:pPr>
            <w:r>
              <w:rPr>
                <w:b/>
                <w:sz w:val="20"/>
              </w:rPr>
              <w:t>ADR/RID/ADN,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IMDG,</w:t>
            </w:r>
            <w:r>
              <w:rPr>
                <w:b/>
                <w:spacing w:val="-4"/>
                <w:sz w:val="20"/>
              </w:rPr>
              <w:t xml:space="preserve"> IATA</w:t>
            </w:r>
          </w:p>
        </w:tc>
        <w:tc>
          <w:tcPr>
            <w:tcW w:w="5580" w:type="dxa"/>
            <w:tcBorders>
              <w:left w:val="nil"/>
            </w:tcBorders>
          </w:tcPr>
          <w:p w14:paraId="56FFB89A" w14:textId="77777777" w:rsidR="00292957" w:rsidRDefault="00292957">
            <w:pPr>
              <w:pStyle w:val="TableParagraph"/>
              <w:spacing w:before="6" w:line="240" w:lineRule="auto"/>
              <w:ind w:left="0"/>
              <w:rPr>
                <w:rFonts w:ascii="宋体"/>
                <w:sz w:val="20"/>
              </w:rPr>
            </w:pPr>
          </w:p>
          <w:p w14:paraId="2B59DE66" w14:textId="77777777" w:rsidR="00292957" w:rsidRDefault="00000000">
            <w:pPr>
              <w:pStyle w:val="TableParagraph"/>
              <w:spacing w:line="240" w:lineRule="auto"/>
              <w:ind w:left="317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4"/>
                <w:sz w:val="20"/>
              </w:rPr>
              <w:t>不适用</w:t>
            </w:r>
            <w:proofErr w:type="spellEnd"/>
          </w:p>
        </w:tc>
      </w:tr>
      <w:tr w:rsidR="00292957" w14:paraId="11A51A2A" w14:textId="77777777">
        <w:trPr>
          <w:trHeight w:val="565"/>
        </w:trPr>
        <w:tc>
          <w:tcPr>
            <w:tcW w:w="3602" w:type="dxa"/>
            <w:tcBorders>
              <w:right w:val="nil"/>
            </w:tcBorders>
          </w:tcPr>
          <w:p w14:paraId="25A6ADD7" w14:textId="77777777" w:rsidR="00292957" w:rsidRDefault="00000000">
            <w:pPr>
              <w:pStyle w:val="TableParagraph"/>
              <w:spacing w:line="270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5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14.5</w:t>
            </w:r>
            <w:r>
              <w:rPr>
                <w:b/>
                <w:spacing w:val="3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环境危害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</w:p>
          <w:p w14:paraId="0667D631" w14:textId="77777777" w:rsidR="00292957" w:rsidRDefault="00000000">
            <w:pPr>
              <w:pStyle w:val="TableParagraph"/>
              <w:spacing w:line="276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2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海运污染物质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</w:p>
        </w:tc>
        <w:tc>
          <w:tcPr>
            <w:tcW w:w="5580" w:type="dxa"/>
            <w:tcBorders>
              <w:left w:val="nil"/>
            </w:tcBorders>
          </w:tcPr>
          <w:p w14:paraId="5890DB68" w14:textId="77777777" w:rsidR="00292957" w:rsidRDefault="00292957">
            <w:pPr>
              <w:pStyle w:val="TableParagraph"/>
              <w:spacing w:before="6" w:line="240" w:lineRule="auto"/>
              <w:ind w:left="0"/>
              <w:rPr>
                <w:rFonts w:ascii="宋体"/>
                <w:sz w:val="20"/>
                <w:lang w:eastAsia="zh-CN"/>
              </w:rPr>
            </w:pPr>
          </w:p>
          <w:p w14:paraId="483E1B2B" w14:textId="77777777" w:rsidR="00292957" w:rsidRDefault="00000000">
            <w:pPr>
              <w:pStyle w:val="TableParagraph"/>
              <w:spacing w:line="240" w:lineRule="auto"/>
              <w:ind w:left="317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5"/>
                <w:sz w:val="20"/>
              </w:rPr>
              <w:t>不是</w:t>
            </w:r>
            <w:proofErr w:type="spellEnd"/>
          </w:p>
        </w:tc>
      </w:tr>
    </w:tbl>
    <w:p w14:paraId="05E9730F" w14:textId="77777777" w:rsidR="00292957" w:rsidRDefault="00292957">
      <w:pPr>
        <w:pStyle w:val="TableParagraph"/>
        <w:spacing w:line="240" w:lineRule="auto"/>
        <w:rPr>
          <w:rFonts w:ascii="宋体" w:eastAsia="宋体"/>
          <w:sz w:val="20"/>
        </w:rPr>
        <w:sectPr w:rsidR="00292957">
          <w:headerReference w:type="even" r:id="rId21"/>
          <w:headerReference w:type="default" r:id="rId22"/>
          <w:footerReference w:type="even" r:id="rId23"/>
          <w:footerReference w:type="default" r:id="rId24"/>
          <w:pgSz w:w="11910" w:h="16840"/>
          <w:pgMar w:top="1720" w:right="992" w:bottom="1720" w:left="992" w:header="9" w:footer="1524" w:gutter="0"/>
          <w:pgNumType w:start="5"/>
          <w:cols w:space="720"/>
        </w:sectPr>
      </w:pPr>
    </w:p>
    <w:p w14:paraId="67EFC9F5" w14:textId="77777777" w:rsidR="00292957" w:rsidRDefault="00000000">
      <w:pPr>
        <w:pStyle w:val="a3"/>
        <w:spacing w:before="194" w:after="1"/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70016" behindDoc="0" locked="0" layoutInCell="1" allowOverlap="1" wp14:anchorId="14A91AE9" wp14:editId="367A1764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119" name="图片 119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4E01A65" wp14:editId="2461379C">
                <wp:simplePos x="0" y="0"/>
                <wp:positionH relativeFrom="page">
                  <wp:posOffset>697865</wp:posOffset>
                </wp:positionH>
                <wp:positionV relativeFrom="page">
                  <wp:posOffset>1167130</wp:posOffset>
                </wp:positionV>
                <wp:extent cx="6163310" cy="1359535"/>
                <wp:effectExtent l="0" t="0" r="0" b="0"/>
                <wp:wrapNone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310" cy="1359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3310" h="1359535">
                              <a:moveTo>
                                <a:pt x="0" y="0"/>
                              </a:moveTo>
                              <a:lnTo>
                                <a:pt x="6160007" y="0"/>
                              </a:lnTo>
                            </a:path>
                            <a:path w="6163310" h="1359535">
                              <a:moveTo>
                                <a:pt x="0" y="3047"/>
                              </a:moveTo>
                              <a:lnTo>
                                <a:pt x="6160007" y="3047"/>
                              </a:lnTo>
                            </a:path>
                            <a:path w="6163310" h="1359535">
                              <a:moveTo>
                                <a:pt x="0" y="1356359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0" y="1359407"/>
                              </a:moveTo>
                              <a:lnTo>
                                <a:pt x="6160007" y="1359407"/>
                              </a:lnTo>
                            </a:path>
                            <a:path w="6163310" h="1359535">
                              <a:moveTo>
                                <a:pt x="0" y="0"/>
                              </a:moveTo>
                              <a:lnTo>
                                <a:pt x="0" y="1356359"/>
                              </a:lnTo>
                            </a:path>
                            <a:path w="6163310" h="1359535">
                              <a:moveTo>
                                <a:pt x="6160007" y="0"/>
                              </a:moveTo>
                              <a:lnTo>
                                <a:pt x="6160007" y="1356359"/>
                              </a:lnTo>
                            </a:path>
                            <a:path w="6163310" h="1359535">
                              <a:moveTo>
                                <a:pt x="3047" y="0"/>
                              </a:moveTo>
                              <a:lnTo>
                                <a:pt x="3047" y="1356359"/>
                              </a:lnTo>
                            </a:path>
                            <a:path w="6163310" h="1359535">
                              <a:moveTo>
                                <a:pt x="6163055" y="0"/>
                              </a:moveTo>
                              <a:lnTo>
                                <a:pt x="6163055" y="1356359"/>
                              </a:lnTo>
                            </a:path>
                          </a:pathLst>
                        </a:custGeom>
                        <a:ln w="3047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779CF" id="Graphic 100" o:spid="_x0000_s1026" style="position:absolute;margin-left:54.95pt;margin-top:91.9pt;width:485.3pt;height:107.0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135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" path="m,l6160007,em,3047r6160007,em,1356359r6160007,em,1359407r6160007,em,l,1356359em6160007,r,1356359em3047,r,1356359em6163055,r,1356359e" filled="f" strokecolor="blue" strokeweight=".08464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409F27E0" wp14:editId="34C98BCD">
                <wp:simplePos x="0" y="0"/>
                <wp:positionH relativeFrom="page">
                  <wp:posOffset>695960</wp:posOffset>
                </wp:positionH>
                <wp:positionV relativeFrom="page">
                  <wp:posOffset>2592070</wp:posOffset>
                </wp:positionV>
                <wp:extent cx="6166485" cy="6349365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6349365"/>
                          <a:chOff x="0" y="0"/>
                          <a:chExt cx="6166485" cy="634936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1523" y="1523"/>
                            <a:ext cx="6163310" cy="634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6346190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6346190">
                                <a:moveTo>
                                  <a:pt x="0" y="634290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0" y="6345948"/>
                                </a:moveTo>
                                <a:lnTo>
                                  <a:pt x="6160007" y="6345948"/>
                                </a:lnTo>
                              </a:path>
                              <a:path w="6163310" h="6346190">
                                <a:moveTo>
                                  <a:pt x="0" y="0"/>
                                </a:moveTo>
                                <a:lnTo>
                                  <a:pt x="0" y="6342900"/>
                                </a:lnTo>
                              </a:path>
                              <a:path w="6163310" h="6346190">
                                <a:moveTo>
                                  <a:pt x="6160007" y="0"/>
                                </a:moveTo>
                                <a:lnTo>
                                  <a:pt x="6160007" y="6342900"/>
                                </a:lnTo>
                              </a:path>
                              <a:path w="6163310" h="6346190">
                                <a:moveTo>
                                  <a:pt x="3047" y="0"/>
                                </a:moveTo>
                                <a:lnTo>
                                  <a:pt x="3047" y="6342900"/>
                                </a:lnTo>
                              </a:path>
                              <a:path w="6163310" h="6346190">
                                <a:moveTo>
                                  <a:pt x="6163055" y="0"/>
                                </a:moveTo>
                                <a:lnTo>
                                  <a:pt x="6163055" y="634290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318516" y="401143"/>
                            <a:ext cx="4578985" cy="970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F39FAF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306" w:lineRule="exact"/>
                                <w:ind w:hanging="105"/>
                                <w:rPr>
                                  <w:rFonts w:ascii="Microsoft JhengHei" w:eastAsia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15.1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0"/>
                                  <w:w w:val="150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  <w:lang w:eastAsia="zh-CN"/>
                                </w:rPr>
                                <w:t>对相应纯物质或者混合物的安全、保健及环境法规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5"/>
                                  <w:sz w:val="20"/>
                                  <w:lang w:eastAsia="zh-CN"/>
                                </w:rPr>
                                <w:t>法律</w:t>
                              </w:r>
                            </w:p>
                            <w:p w14:paraId="4741D61D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88" w:lineRule="exact"/>
                                <w:ind w:hanging="105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>欧盟指令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2012/18/EU</w:t>
                              </w:r>
                            </w:p>
                            <w:p w14:paraId="43BFF2B2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63" w:lineRule="exact"/>
                                <w:ind w:hanging="105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>附录</w:t>
                              </w:r>
                              <w:proofErr w:type="gram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>一</w:t>
                              </w:r>
                              <w:proofErr w:type="gram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  <w:lang w:eastAsia="zh-CN"/>
                                </w:rPr>
                                <w:t xml:space="preserve">危险物质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这些成分都不列在名单上面。</w:t>
                              </w:r>
                            </w:p>
                            <w:p w14:paraId="35CE808A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08" w:lineRule="exact"/>
                                <w:ind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Seveso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category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4E25FADC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30" w:lineRule="exact"/>
                                <w:ind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tonnes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lower-tier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2215A3C3" w14:textId="77777777" w:rsidR="00292957" w:rsidRDefault="00000000">
                              <w:pPr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105"/>
                                </w:tabs>
                                <w:spacing w:line="233" w:lineRule="exact"/>
                                <w:ind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Qualifying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quantity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tonnes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for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application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upper-tier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requirements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318516" y="2183608"/>
                            <a:ext cx="144843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3617FC" w14:textId="77777777" w:rsidR="00292957" w:rsidRDefault="00000000">
                              <w:pPr>
                                <w:spacing w:line="219" w:lineRule="exact"/>
                                <w:rPr>
                                  <w:rFonts w:ascii="Times New Roman" w:eastAsia="Times New Roman" w:hAns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</w:rPr>
                                <w:t>欧盟法规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0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0"/>
                                </w:rPr>
                                <w:t xml:space="preserve">EU) 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-2"/>
                                  <w:sz w:val="20"/>
                                </w:rPr>
                                <w:t>2019/1148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318516" y="4561050"/>
                            <a:ext cx="158559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C275E6" w14:textId="77777777" w:rsidR="00292957" w:rsidRDefault="00000000">
                              <w:pPr>
                                <w:spacing w:line="219" w:lineRule="exact"/>
                                <w:rPr>
                                  <w:rFonts w:ascii="Microsoft JhengHei" w:eastAsia="Microsoft JhengHei" w:hAnsi="Microsoft JhengHei" w:hint="eastAsia"/>
                                  <w:b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pacing w:val="16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  <w:lang w:eastAsia="zh-CN"/>
                                </w:rPr>
                                <w:t>其他法规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8"/>
                                  <w:sz w:val="20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pacing w:val="-2"/>
                                  <w:sz w:val="20"/>
                                  <w:lang w:eastAsia="zh-CN"/>
                                </w:rPr>
                                <w:t>限制和禁止法规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318516" y="6130772"/>
                            <a:ext cx="3258820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4D764B" w14:textId="77777777" w:rsidR="00292957" w:rsidRDefault="00000000">
                              <w:pPr>
                                <w:spacing w:line="224" w:lineRule="exact"/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0"/>
                                  <w:lang w:eastAsia="zh-CN"/>
                                </w:rPr>
                                <w:t>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pacing w:val="12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z w:val="20"/>
                                  <w:lang w:eastAsia="zh-CN"/>
                                </w:rPr>
                                <w:t>15.2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9"/>
                                  <w:sz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JhengHei" w:eastAsia="Microsoft JhengHei" w:hAnsi="Microsoft JhengHei"/>
                                  <w:b/>
                                  <w:sz w:val="20"/>
                                  <w:lang w:eastAsia="zh-CN"/>
                                </w:rPr>
                                <w:t>化学物质安全性评价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b/>
                                  <w:spacing w:val="4"/>
                                  <w:sz w:val="20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spacing w:val="-1"/>
                                  <w:sz w:val="20"/>
                                  <w:lang w:eastAsia="zh-CN"/>
                                </w:rPr>
                                <w:t>尚未进行化学物质安全性评价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9F27E0" id="Group 101" o:spid="_x0000_s1068" style="position:absolute;margin-left:54.8pt;margin-top:204.1pt;width:485.55pt;height:499.95pt;z-index:-251648512;mso-wrap-distance-left:0;mso-wrap-distance-right:0;mso-position-horizontal-relative:page;mso-position-vertical-relative:page" coordsize="61664,63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">
                <v:shape id="Graphic 102" o:spid="_x0000_s1069" style="position:absolute;left:15;top:15;width:61633;height:63462;visibility:visible;mso-wrap-style:square;v-text-anchor:top" coordsize="6163310,6346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" path="m,l6160007,em,3047r6160007,em,l6160007,em,3047r6160007,em,6342900r6160007,em,6345948r6160007,em,l,6342900em6160007,r,6342900em3047,r,6342900em6163055,r,6342900e" filled="f" strokecolor="blue" strokeweight=".08464mm">
                  <v:path arrowok="t"/>
                </v:shape>
                <v:shape id="Textbox 103" o:spid="_x0000_s1070" type="#_x0000_t202" style="position:absolute;left:3185;top:4011;width:45790;height:9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32F39FAF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306" w:lineRule="exact"/>
                          <w:ind w:hanging="105"/>
                          <w:rPr>
                            <w:rFonts w:ascii="Microsoft JhengHei" w:eastAsia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15.1</w:t>
                        </w:r>
                        <w:r>
                          <w:rPr>
                            <w:rFonts w:ascii="Times New Roman" w:eastAsia="Times New Roman"/>
                            <w:b/>
                            <w:spacing w:val="70"/>
                            <w:w w:val="150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  <w:lang w:eastAsia="zh-CN"/>
                          </w:rPr>
                          <w:t>对相应纯物质或者混合物的安全、保健及环境法规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  <w:lang w:eastAsia="zh-CN"/>
                          </w:rPr>
                          <w:t>/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5"/>
                            <w:sz w:val="20"/>
                            <w:lang w:eastAsia="zh-CN"/>
                          </w:rPr>
                          <w:t>法律</w:t>
                        </w:r>
                      </w:p>
                      <w:p w14:paraId="4741D61D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88" w:lineRule="exact"/>
                          <w:ind w:hanging="105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>欧盟指令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2012/18/EU</w:t>
                        </w:r>
                      </w:p>
                      <w:p w14:paraId="43BFF2B2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63" w:lineRule="exact"/>
                          <w:ind w:hanging="105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>附录</w:t>
                        </w:r>
                        <w:proofErr w:type="gram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>一</w:t>
                        </w:r>
                        <w:proofErr w:type="gram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  <w:lang w:eastAsia="zh-CN"/>
                          </w:rPr>
                          <w:t xml:space="preserve">危险物质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这些成分都不列在名单上面。</w:t>
                        </w:r>
                      </w:p>
                      <w:p w14:paraId="35CE808A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08" w:lineRule="exact"/>
                          <w:ind w:hanging="10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Seveso</w:t>
                        </w:r>
                        <w:r>
                          <w:rPr>
                            <w:rFonts w:ascii="Times New Roman" w:eastAsia="Times New Roman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category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4E25FADC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30" w:lineRule="exact"/>
                          <w:ind w:hanging="10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tonnes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lower-tier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2215A3C3" w14:textId="77777777" w:rsidR="00292957" w:rsidRDefault="00000000">
                        <w:pPr>
                          <w:numPr>
                            <w:ilvl w:val="0"/>
                            <w:numId w:val="21"/>
                          </w:numPr>
                          <w:tabs>
                            <w:tab w:val="left" w:pos="105"/>
                          </w:tabs>
                          <w:spacing w:line="233" w:lineRule="exact"/>
                          <w:ind w:hanging="10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Qualifying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quantity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tonnes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for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the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application</w:t>
                        </w:r>
                        <w:r>
                          <w:rPr>
                            <w:rFonts w:ascii="Times New Roman" w:eastAsia="Times New Roman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of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upper-tier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requirements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</w:txbxContent>
                  </v:textbox>
                </v:shape>
                <v:shape id="Textbox 104" o:spid="_x0000_s1071" type="#_x0000_t202" style="position:absolute;left:3185;top:21836;width:14484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103617FC" w14:textId="77777777" w:rsidR="00292957" w:rsidRDefault="00000000">
                        <w:pPr>
                          <w:spacing w:line="219" w:lineRule="exact"/>
                          <w:rPr>
                            <w:rFonts w:ascii="Times New Roman" w:eastAsia="Times New Roman" w:hAns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eastAsia="Times New Roman" w:hAnsi="Times New Roman"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</w:rPr>
                          <w:t>欧盟法规</w:t>
                        </w:r>
                        <w:proofErr w:type="spellEnd"/>
                        <w:r>
                          <w:rPr>
                            <w:rFonts w:ascii="Times New Roman" w:eastAsia="Times New Roman" w:hAnsi="Times New Roman"/>
                            <w:b/>
                            <w:sz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" w:eastAsia="Times New Roman" w:hAnsi="Times New Roman"/>
                            <w:b/>
                            <w:sz w:val="20"/>
                          </w:rPr>
                          <w:t xml:space="preserve">EU)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-2"/>
                            <w:sz w:val="20"/>
                          </w:rPr>
                          <w:t>2019/1148</w:t>
                        </w:r>
                      </w:p>
                    </w:txbxContent>
                  </v:textbox>
                </v:shape>
                <v:shape id="Textbox 105" o:spid="_x0000_s1072" type="#_x0000_t202" style="position:absolute;left:3185;top:45610;width:1585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<v:textbox inset="0,0,0,0">
                    <w:txbxContent>
                      <w:p w14:paraId="4AC275E6" w14:textId="77777777" w:rsidR="00292957" w:rsidRDefault="00000000">
                        <w:pPr>
                          <w:spacing w:line="219" w:lineRule="exact"/>
                          <w:rPr>
                            <w:rFonts w:ascii="Microsoft JhengHei" w:eastAsia="Microsoft JhengHei" w:hAnsi="Microsoft JhengHei" w:hint="eastAsia"/>
                            <w:b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eastAsia="Times New Roman" w:hAnsi="Times New Roman"/>
                            <w:spacing w:val="16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  <w:lang w:eastAsia="zh-CN"/>
                          </w:rPr>
                          <w:t>其他法规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8"/>
                            <w:sz w:val="20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pacing w:val="-2"/>
                            <w:sz w:val="20"/>
                            <w:lang w:eastAsia="zh-CN"/>
                          </w:rPr>
                          <w:t>限制和禁止法规</w:t>
                        </w:r>
                      </w:p>
                    </w:txbxContent>
                  </v:textbox>
                </v:shape>
                <v:shape id="Textbox 106" o:spid="_x0000_s1073" type="#_x0000_t202" style="position:absolute;left:3185;top:61307;width:32588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0D4D764B" w14:textId="77777777" w:rsidR="00292957" w:rsidRDefault="00000000">
                        <w:pPr>
                          <w:spacing w:line="224" w:lineRule="exact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0"/>
                            <w:lang w:eastAsia="zh-CN"/>
                          </w:rPr>
                          <w:t>·</w:t>
                        </w:r>
                        <w:r>
                          <w:rPr>
                            <w:rFonts w:ascii="Times New Roman" w:eastAsia="Times New Roman" w:hAnsi="Times New Roman"/>
                            <w:spacing w:val="12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z w:val="20"/>
                            <w:lang w:eastAsia="zh-CN"/>
                          </w:rPr>
                          <w:t>15.2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9"/>
                            <w:sz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JhengHei" w:eastAsia="Microsoft JhengHei" w:hAnsi="Microsoft JhengHei"/>
                            <w:b/>
                            <w:sz w:val="20"/>
                            <w:lang w:eastAsia="zh-CN"/>
                          </w:rPr>
                          <w:t>化学物质安全性评价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spacing w:val="4"/>
                            <w:sz w:val="20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>尚未进行化学物质安全性评价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8992" behindDoc="1" locked="0" layoutInCell="1" allowOverlap="1" wp14:anchorId="3304FFA1" wp14:editId="61CF9A41">
                <wp:simplePos x="0" y="0"/>
                <wp:positionH relativeFrom="page">
                  <wp:posOffset>695960</wp:posOffset>
                </wp:positionH>
                <wp:positionV relativeFrom="page">
                  <wp:posOffset>9004935</wp:posOffset>
                </wp:positionV>
                <wp:extent cx="6166485" cy="1195070"/>
                <wp:effectExtent l="0" t="0" r="0" b="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195070"/>
                          <a:chOff x="0" y="0"/>
                          <a:chExt cx="6166485" cy="1195070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1523" y="1523"/>
                            <a:ext cx="6163310" cy="1191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6160007" y="0"/>
                                </a:lnTo>
                              </a:path>
                              <a:path w="6163310" h="1191895">
                                <a:moveTo>
                                  <a:pt x="0" y="3047"/>
                                </a:moveTo>
                                <a:lnTo>
                                  <a:pt x="6160007" y="3047"/>
                                </a:lnTo>
                              </a:path>
                              <a:path w="6163310" h="1191895">
                                <a:moveTo>
                                  <a:pt x="0" y="1188719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0" y="1191767"/>
                                </a:moveTo>
                                <a:lnTo>
                                  <a:pt x="6160007" y="1191767"/>
                                </a:lnTo>
                              </a:path>
                              <a:path w="6163310" h="1191895">
                                <a:moveTo>
                                  <a:pt x="0" y="0"/>
                                </a:moveTo>
                                <a:lnTo>
                                  <a:pt x="0" y="1188719"/>
                                </a:lnTo>
                              </a:path>
                              <a:path w="6163310" h="1191895">
                                <a:moveTo>
                                  <a:pt x="6160007" y="0"/>
                                </a:moveTo>
                                <a:lnTo>
                                  <a:pt x="6160007" y="1188719"/>
                                </a:lnTo>
                              </a:path>
                              <a:path w="6163310" h="1191895">
                                <a:moveTo>
                                  <a:pt x="3047" y="0"/>
                                </a:moveTo>
                                <a:lnTo>
                                  <a:pt x="3047" y="1188719"/>
                                </a:lnTo>
                              </a:path>
                              <a:path w="6163310" h="1191895">
                                <a:moveTo>
                                  <a:pt x="6163055" y="0"/>
                                </a:moveTo>
                                <a:lnTo>
                                  <a:pt x="6163055" y="1188719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6166485" cy="1195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E4A10" w14:textId="77777777" w:rsidR="00292957" w:rsidRDefault="00292957">
                              <w:pPr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728C12F6" w14:textId="77777777" w:rsidR="00292957" w:rsidRDefault="00292957">
                              <w:pPr>
                                <w:spacing w:before="68"/>
                                <w:rPr>
                                  <w:rFonts w:hint="eastAsia"/>
                                  <w:sz w:val="20"/>
                                </w:rPr>
                              </w:pPr>
                            </w:p>
                            <w:p w14:paraId="02C06EB1" w14:textId="77777777" w:rsidR="00292957" w:rsidRDefault="00000000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line="339" w:lineRule="exact"/>
                                <w:ind w:left="606" w:hanging="105"/>
                                <w:rPr>
                                  <w:rFonts w:hint="eastAs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>建议的使用限制</w:t>
                              </w:r>
                              <w:proofErr w:type="spellEnd"/>
                              <w:r>
                                <w:rPr>
                                  <w:rFonts w:ascii="Microsoft JhengHei" w:eastAsia="Microsoft JhengHei"/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  <w:proofErr w:type="spellEnd"/>
                            </w:p>
                            <w:p w14:paraId="2B633194" w14:textId="77777777" w:rsidR="00292957" w:rsidRDefault="00000000">
                              <w:pPr>
                                <w:numPr>
                                  <w:ilvl w:val="0"/>
                                  <w:numId w:val="22"/>
                                </w:numPr>
                                <w:tabs>
                                  <w:tab w:val="left" w:pos="606"/>
                                </w:tabs>
                                <w:spacing w:line="192" w:lineRule="exact"/>
                                <w:ind w:left="606" w:hanging="105"/>
                                <w:rPr>
                                  <w:rFonts w:ascii="Times New Roman" w:hint="eastAs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1771B3DE" w14:textId="77777777" w:rsidR="00292957" w:rsidRDefault="00000000">
                              <w:pPr>
                                <w:spacing w:line="234" w:lineRule="exact"/>
                                <w:ind w:left="607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0"/>
                                </w:rPr>
                                <w:t>本化学品安全技术说明书的内容和格式根据欧盟法规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EC</w:t>
                              </w:r>
                              <w:r>
                                <w:rPr>
                                  <w:rFonts w:ascii="Times New Roman" w:eastAsia="Times New Roman"/>
                                  <w:spacing w:val="17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3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1907/2006</w:t>
                              </w:r>
                              <w:r>
                                <w:rPr>
                                  <w:rFonts w:ascii="Times New Roman" w:eastAsia="Times New Roman"/>
                                  <w:spacing w:val="14"/>
                                  <w:sz w:val="20"/>
                                </w:rPr>
                                <w:t>, (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EC</w:t>
                              </w:r>
                              <w:r>
                                <w:rPr>
                                  <w:rFonts w:ascii="Times New Roman" w:eastAsia="Times New Roman"/>
                                  <w:spacing w:val="20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2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1272/2008</w:t>
                              </w:r>
                              <w:r>
                                <w:rPr>
                                  <w:rFonts w:ascii="Times New Roman" w:eastAsia="Times New Roman"/>
                                  <w:spacing w:val="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及</w:t>
                              </w:r>
                              <w:r>
                                <w:rPr>
                                  <w:rFonts w:ascii="Times New Roman" w:eastAsia="Times New Roman"/>
                                  <w:spacing w:val="-4"/>
                                  <w:sz w:val="20"/>
                                </w:rPr>
                                <w:t>(EU)</w:t>
                              </w:r>
                            </w:p>
                            <w:p w14:paraId="000DFF81" w14:textId="77777777" w:rsidR="00292957" w:rsidRDefault="00000000">
                              <w:pPr>
                                <w:spacing w:line="229" w:lineRule="exact"/>
                                <w:ind w:left="607"/>
                                <w:rPr>
                                  <w:rFonts w:hint="eastAsia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2020/878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sz w:val="20"/>
                                </w:rPr>
                                <w:t>编写而成</w:t>
                              </w:r>
                              <w:proofErr w:type="spellEnd"/>
                              <w:r>
                                <w:rPr>
                                  <w:spacing w:val="-2"/>
                                  <w:sz w:val="20"/>
                                </w:rPr>
                                <w:t>。</w:t>
                              </w:r>
                            </w:p>
                            <w:p w14:paraId="340F9FA7" w14:textId="77777777" w:rsidR="00292957" w:rsidRDefault="00000000">
                              <w:pPr>
                                <w:spacing w:line="190" w:lineRule="exact"/>
                                <w:ind w:right="264"/>
                                <w:jc w:val="righ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04FFA1" id="Group 107" o:spid="_x0000_s1074" style="position:absolute;margin-left:54.8pt;margin-top:709.05pt;width:485.55pt;height:94.1pt;z-index:-251647488;mso-wrap-distance-left:0;mso-wrap-distance-right:0;mso-position-horizontal-relative:page;mso-position-vertical-relative:page" coordsize="61664,1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">
                <v:shape id="Graphic 108" o:spid="_x0000_s1075" style="position:absolute;left:15;top:15;width:61633;height:11919;visibility:visible;mso-wrap-style:square;v-text-anchor:top" coordsize="6163310,119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" path="m,l6160007,em,3047r6160007,em,l6160007,em,3047r6160007,em,1188719r6160007,em,1191767r6160007,em,l,1188719em6160007,r,1188719em3047,r,1188719em6163055,r,1188719e" filled="f" strokecolor="blue" strokeweight=".08464mm">
                  <v:path arrowok="t"/>
                </v:shape>
                <v:shape id="Textbox 109" o:spid="_x0000_s1076" type="#_x0000_t202" style="position:absolute;width:61664;height:1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2B9E4A10" w14:textId="77777777" w:rsidR="00292957" w:rsidRDefault="00292957">
                        <w:pPr>
                          <w:rPr>
                            <w:rFonts w:hint="eastAsia"/>
                            <w:sz w:val="20"/>
                          </w:rPr>
                        </w:pPr>
                      </w:p>
                      <w:p w14:paraId="728C12F6" w14:textId="77777777" w:rsidR="00292957" w:rsidRDefault="00292957">
                        <w:pPr>
                          <w:spacing w:before="68"/>
                          <w:rPr>
                            <w:rFonts w:hint="eastAsia"/>
                            <w:sz w:val="20"/>
                          </w:rPr>
                        </w:pPr>
                      </w:p>
                      <w:p w14:paraId="02C06EB1" w14:textId="77777777" w:rsidR="00292957" w:rsidRDefault="00000000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line="339" w:lineRule="exact"/>
                          <w:ind w:left="606" w:hanging="105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>建议的使用限制</w:t>
                        </w:r>
                        <w:proofErr w:type="spellEnd"/>
                        <w:r>
                          <w:rPr>
                            <w:rFonts w:ascii="Microsoft JhengHei" w:eastAsia="Microsoft JhengHei"/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  <w:proofErr w:type="spellEnd"/>
                      </w:p>
                      <w:p w14:paraId="2B633194" w14:textId="77777777" w:rsidR="00292957" w:rsidRDefault="00000000">
                        <w:pPr>
                          <w:numPr>
                            <w:ilvl w:val="0"/>
                            <w:numId w:val="22"/>
                          </w:numPr>
                          <w:tabs>
                            <w:tab w:val="left" w:pos="606"/>
                          </w:tabs>
                          <w:spacing w:line="192" w:lineRule="exact"/>
                          <w:ind w:left="606" w:hanging="105"/>
                          <w:rPr>
                            <w:rFonts w:ascii="Times New Roman" w:hint="eastAsia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1771B3DE" w14:textId="77777777" w:rsidR="00292957" w:rsidRDefault="00000000">
                        <w:pPr>
                          <w:spacing w:line="234" w:lineRule="exact"/>
                          <w:ind w:left="607"/>
                          <w:rPr>
                            <w:rFonts w:ascii="Times New Roman" w:eastAsia="Times New Roman"/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本化学品安全技术说明书的内容和格式根据欧盟法规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sz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" w:eastAsia="Times New Roman"/>
                            <w:sz w:val="20"/>
                          </w:rPr>
                          <w:t>EC</w:t>
                        </w:r>
                        <w:r>
                          <w:rPr>
                            <w:rFonts w:ascii="Times New Roman" w:eastAsia="Times New Roman"/>
                            <w:spacing w:val="17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3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1907/2006</w:t>
                        </w:r>
                        <w:r>
                          <w:rPr>
                            <w:rFonts w:ascii="Times New Roman" w:eastAsia="Times New Roman"/>
                            <w:spacing w:val="14"/>
                            <w:sz w:val="20"/>
                          </w:rPr>
                          <w:t>, (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EC</w:t>
                        </w:r>
                        <w:r>
                          <w:rPr>
                            <w:rFonts w:ascii="Times New Roman" w:eastAsia="Times New Roman"/>
                            <w:spacing w:val="20"/>
                            <w:sz w:val="20"/>
                          </w:rPr>
                          <w:t xml:space="preserve">)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1272/2008</w:t>
                        </w:r>
                        <w:r>
                          <w:rPr>
                            <w:rFonts w:ascii="Times New Roman" w:eastAsia="Times New Roman"/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及</w:t>
                        </w:r>
                        <w:r>
                          <w:rPr>
                            <w:rFonts w:ascii="Times New Roman" w:eastAsia="Times New Roman"/>
                            <w:spacing w:val="-4"/>
                            <w:sz w:val="20"/>
                          </w:rPr>
                          <w:t>(EU)</w:t>
                        </w:r>
                      </w:p>
                      <w:p w14:paraId="000DFF81" w14:textId="77777777" w:rsidR="00292957" w:rsidRDefault="00000000">
                        <w:pPr>
                          <w:spacing w:line="229" w:lineRule="exact"/>
                          <w:ind w:left="607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sz w:val="20"/>
                          </w:rPr>
                          <w:t>No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2020/878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编写而成</w:t>
                        </w:r>
                        <w:proofErr w:type="spellEnd"/>
                        <w:r>
                          <w:rPr>
                            <w:spacing w:val="-2"/>
                            <w:sz w:val="20"/>
                          </w:rPr>
                          <w:t>。</w:t>
                        </w:r>
                      </w:p>
                      <w:p w14:paraId="340F9FA7" w14:textId="77777777" w:rsidR="00292957" w:rsidRDefault="00000000">
                        <w:pPr>
                          <w:spacing w:line="190" w:lineRule="exact"/>
                          <w:ind w:right="264"/>
                          <w:jc w:val="righ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页继续</w:t>
                        </w:r>
                        <w:proofErr w:type="spellEnd"/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433F10B2" w14:textId="77777777">
        <w:trPr>
          <w:trHeight w:val="565"/>
        </w:trPr>
        <w:tc>
          <w:tcPr>
            <w:tcW w:w="9182" w:type="dxa"/>
          </w:tcPr>
          <w:p w14:paraId="7523AF17" w14:textId="77777777" w:rsidR="00292957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line="270" w:lineRule="exact"/>
              <w:ind w:left="342" w:hanging="105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14.6</w:t>
            </w:r>
            <w:r>
              <w:rPr>
                <w:b/>
                <w:spacing w:val="32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用户特别预防措</w:t>
            </w:r>
            <w:r>
              <w:rPr>
                <w:rFonts w:ascii="Microsoft JhengHei" w:eastAsia="Microsoft JhengHei" w:hAnsi="Microsoft JhengHei"/>
                <w:b/>
                <w:spacing w:val="-10"/>
                <w:sz w:val="20"/>
                <w:lang w:eastAsia="zh-CN"/>
              </w:rPr>
              <w:t>施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用</w:t>
            </w:r>
          </w:p>
          <w:p w14:paraId="7501058E" w14:textId="77777777" w:rsidR="00292957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42"/>
                <w:tab w:val="left" w:pos="3914"/>
              </w:tabs>
              <w:spacing w:line="276" w:lineRule="exact"/>
              <w:ind w:left="342" w:hanging="105"/>
              <w:rPr>
                <w:sz w:val="20"/>
              </w:rPr>
            </w:pPr>
            <w:proofErr w:type="spellStart"/>
            <w:r>
              <w:rPr>
                <w:rFonts w:ascii="Microsoft JhengHei" w:eastAsia="Microsoft JhengHei" w:hAnsi="Microsoft JhengHei"/>
                <w:b/>
                <w:sz w:val="20"/>
              </w:rPr>
              <w:t>危险编码</w:t>
            </w:r>
            <w:proofErr w:type="spellEnd"/>
            <w:r>
              <w:rPr>
                <w:b/>
                <w:spacing w:val="-10"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</w:tc>
      </w:tr>
      <w:tr w:rsidR="00292957" w14:paraId="22B05928" w14:textId="77777777">
        <w:trPr>
          <w:trHeight w:val="335"/>
        </w:trPr>
        <w:tc>
          <w:tcPr>
            <w:tcW w:w="9182" w:type="dxa"/>
          </w:tcPr>
          <w:p w14:paraId="65705D18" w14:textId="77777777" w:rsidR="00292957" w:rsidRDefault="00000000">
            <w:pPr>
              <w:pStyle w:val="TableParagraph"/>
              <w:spacing w:line="316" w:lineRule="exact"/>
              <w:ind w:left="237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6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14.7</w:t>
            </w:r>
            <w:r>
              <w:rPr>
                <w:b/>
                <w:spacing w:val="12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根据</w:t>
            </w:r>
            <w:r>
              <w:rPr>
                <w:b/>
                <w:sz w:val="20"/>
                <w:lang w:eastAsia="zh-CN"/>
              </w:rPr>
              <w:t>IMO</w:t>
            </w:r>
            <w:r>
              <w:rPr>
                <w:rFonts w:ascii="Microsoft JhengHei" w:eastAsia="Microsoft JhengHei" w:hAnsi="Microsoft JhengHei"/>
                <w:b/>
                <w:spacing w:val="1"/>
                <w:sz w:val="20"/>
                <w:lang w:eastAsia="zh-CN"/>
              </w:rPr>
              <w:t xml:space="preserve">文书进行的大量海上运输 </w:t>
            </w:r>
            <w:r>
              <w:rPr>
                <w:rFonts w:ascii="宋体" w:eastAsia="宋体" w:hAnsi="宋体"/>
                <w:spacing w:val="-4"/>
                <w:sz w:val="20"/>
                <w:lang w:eastAsia="zh-CN"/>
              </w:rPr>
              <w:t>不适用</w:t>
            </w:r>
          </w:p>
        </w:tc>
      </w:tr>
      <w:tr w:rsidR="00292957" w14:paraId="0F8245F7" w14:textId="77777777">
        <w:trPr>
          <w:trHeight w:val="335"/>
        </w:trPr>
        <w:tc>
          <w:tcPr>
            <w:tcW w:w="9182" w:type="dxa"/>
          </w:tcPr>
          <w:p w14:paraId="62591B89" w14:textId="77777777" w:rsidR="00292957" w:rsidRDefault="00000000">
            <w:pPr>
              <w:pStyle w:val="TableParagraph"/>
              <w:tabs>
                <w:tab w:val="left" w:pos="3914"/>
              </w:tabs>
              <w:spacing w:line="316" w:lineRule="exact"/>
              <w:ind w:left="237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14.8</w:t>
            </w:r>
            <w:r>
              <w:rPr>
                <w:b/>
                <w:spacing w:val="9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运输</w:t>
            </w:r>
            <w:r>
              <w:rPr>
                <w:b/>
                <w:sz w:val="20"/>
                <w:lang w:eastAsia="zh-CN"/>
              </w:rPr>
              <w:t>/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额外的资料</w:t>
            </w:r>
            <w:r>
              <w:rPr>
                <w:b/>
                <w:spacing w:val="-10"/>
                <w:sz w:val="20"/>
                <w:lang w:eastAsia="zh-CN"/>
              </w:rPr>
              <w:t>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根据以上的规格是不危险的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。</w:t>
            </w:r>
          </w:p>
        </w:tc>
      </w:tr>
      <w:tr w:rsidR="00292957" w14:paraId="35B7C633" w14:textId="77777777">
        <w:trPr>
          <w:trHeight w:val="335"/>
        </w:trPr>
        <w:tc>
          <w:tcPr>
            <w:tcW w:w="9182" w:type="dxa"/>
          </w:tcPr>
          <w:p w14:paraId="13C2DD7D" w14:textId="77777777" w:rsidR="00292957" w:rsidRDefault="00000000">
            <w:pPr>
              <w:pStyle w:val="TableParagraph"/>
              <w:tabs>
                <w:tab w:val="left" w:pos="3914"/>
              </w:tabs>
              <w:spacing w:line="316" w:lineRule="exact"/>
              <w:ind w:left="237"/>
              <w:rPr>
                <w:rFonts w:ascii="宋体" w:eastAsia="宋体" w:hAnsi="宋体"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UN</w:t>
            </w:r>
            <w:r>
              <w:rPr>
                <w:b/>
                <w:spacing w:val="-1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"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标准规定</w:t>
            </w:r>
            <w:r>
              <w:rPr>
                <w:b/>
                <w:spacing w:val="-5"/>
                <w:sz w:val="20"/>
                <w:lang w:eastAsia="zh-CN"/>
              </w:rPr>
              <w:t>":</w:t>
            </w:r>
            <w:r>
              <w:rPr>
                <w:b/>
                <w:sz w:val="20"/>
                <w:lang w:eastAsia="zh-CN"/>
              </w:rPr>
              <w:tab/>
            </w:r>
            <w:r>
              <w:rPr>
                <w:rFonts w:ascii="宋体" w:eastAsia="宋体" w:hAnsi="宋体"/>
                <w:sz w:val="20"/>
                <w:lang w:eastAsia="zh-CN"/>
              </w:rPr>
              <w:t>不适</w:t>
            </w:r>
            <w:r>
              <w:rPr>
                <w:rFonts w:ascii="宋体" w:eastAsia="宋体" w:hAnsi="宋体"/>
                <w:spacing w:val="-10"/>
                <w:sz w:val="20"/>
                <w:lang w:eastAsia="zh-CN"/>
              </w:rPr>
              <w:t>用</w:t>
            </w:r>
          </w:p>
        </w:tc>
      </w:tr>
    </w:tbl>
    <w:p w14:paraId="663B586F" w14:textId="77777777" w:rsidR="00292957" w:rsidRDefault="00292957">
      <w:pPr>
        <w:pStyle w:val="a3"/>
        <w:spacing w:before="221"/>
        <w:rPr>
          <w:rFonts w:hint="eastAsia"/>
          <w:lang w:eastAsia="zh-CN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147601C4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0DBC8639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15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法规信息</w:t>
            </w:r>
            <w:proofErr w:type="spellEnd"/>
          </w:p>
        </w:tc>
      </w:tr>
    </w:tbl>
    <w:p w14:paraId="0E2E7381" w14:textId="77777777" w:rsidR="00292957" w:rsidRDefault="00292957">
      <w:pPr>
        <w:pStyle w:val="a3"/>
        <w:rPr>
          <w:rFonts w:hint="eastAsia"/>
        </w:rPr>
      </w:pPr>
    </w:p>
    <w:p w14:paraId="2711D14A" w14:textId="77777777" w:rsidR="00292957" w:rsidRDefault="00292957">
      <w:pPr>
        <w:pStyle w:val="a3"/>
        <w:rPr>
          <w:rFonts w:hint="eastAsia"/>
        </w:rPr>
      </w:pPr>
    </w:p>
    <w:p w14:paraId="7196CAEA" w14:textId="77777777" w:rsidR="00292957" w:rsidRDefault="00292957">
      <w:pPr>
        <w:pStyle w:val="a3"/>
        <w:rPr>
          <w:rFonts w:hint="eastAsia"/>
        </w:rPr>
      </w:pPr>
    </w:p>
    <w:p w14:paraId="40F35457" w14:textId="77777777" w:rsidR="00292957" w:rsidRDefault="00292957">
      <w:pPr>
        <w:pStyle w:val="a3"/>
        <w:rPr>
          <w:rFonts w:hint="eastAsia"/>
        </w:rPr>
      </w:pPr>
    </w:p>
    <w:p w14:paraId="51F765A5" w14:textId="77777777" w:rsidR="00292957" w:rsidRDefault="00292957">
      <w:pPr>
        <w:pStyle w:val="a3"/>
        <w:rPr>
          <w:rFonts w:hint="eastAsia"/>
        </w:rPr>
      </w:pPr>
    </w:p>
    <w:p w14:paraId="1B035531" w14:textId="77777777" w:rsidR="00292957" w:rsidRDefault="00292957">
      <w:pPr>
        <w:pStyle w:val="a3"/>
        <w:spacing w:before="152"/>
        <w:rPr>
          <w:rFonts w:hint="eastAsia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04A1CBF7" w14:textId="77777777">
        <w:trPr>
          <w:trHeight w:val="277"/>
        </w:trPr>
        <w:tc>
          <w:tcPr>
            <w:tcW w:w="9182" w:type="dxa"/>
          </w:tcPr>
          <w:p w14:paraId="69E80201" w14:textId="77777777" w:rsidR="00292957" w:rsidRDefault="00000000">
            <w:pPr>
              <w:pStyle w:val="TableParagraph"/>
              <w:spacing w:line="258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Microsoft JhengHei" w:eastAsia="Microsoft JhengHei" w:hAnsi="Microsoft JhengHei"/>
                <w:b/>
                <w:sz w:val="20"/>
              </w:rPr>
              <w:t>欧盟法规</w:t>
            </w:r>
            <w:proofErr w:type="spellEnd"/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>EU</w:t>
            </w:r>
            <w:r>
              <w:rPr>
                <w:b/>
                <w:spacing w:val="4"/>
                <w:sz w:val="20"/>
              </w:rPr>
              <w:t xml:space="preserve">) </w:t>
            </w:r>
            <w:r>
              <w:rPr>
                <w:b/>
                <w:sz w:val="20"/>
              </w:rPr>
              <w:t>2019/1021</w:t>
            </w:r>
            <w:r>
              <w:rPr>
                <w:b/>
                <w:spacing w:val="8"/>
                <w:sz w:val="20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/>
                <w:b/>
                <w:spacing w:val="1"/>
                <w:sz w:val="20"/>
              </w:rPr>
              <w:t>持久性有机污染物</w:t>
            </w:r>
            <w:proofErr w:type="spellEnd"/>
            <w:r>
              <w:rPr>
                <w:rFonts w:ascii="Microsoft JhengHei" w:eastAsia="Microsoft JhengHei" w:hAnsi="Microsoft JhengHei"/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(POPs)</w:t>
            </w:r>
          </w:p>
        </w:tc>
      </w:tr>
      <w:tr w:rsidR="00292957" w14:paraId="67442BC9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4E1A6FE9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:rsidR="00292957" w14:paraId="5DAFA19A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3D50BEAC" w14:textId="77777777" w:rsidR="00292957" w:rsidRDefault="00000000">
            <w:pPr>
              <w:pStyle w:val="TableParagraph"/>
              <w:spacing w:line="277" w:lineRule="exact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Microsoft JhengHei" w:eastAsia="Microsoft JhengHei" w:hAnsi="Microsoft JhengHei"/>
                <w:b/>
                <w:sz w:val="20"/>
              </w:rPr>
              <w:t>欧盟法规</w:t>
            </w:r>
            <w:proofErr w:type="spellEnd"/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 xml:space="preserve">EU) </w:t>
            </w:r>
            <w:r>
              <w:rPr>
                <w:b/>
                <w:spacing w:val="-2"/>
                <w:sz w:val="20"/>
              </w:rPr>
              <w:t>649/2012</w:t>
            </w:r>
          </w:p>
        </w:tc>
      </w:tr>
      <w:tr w:rsidR="00292957" w14:paraId="26225BEF" w14:textId="77777777">
        <w:trPr>
          <w:trHeight w:val="277"/>
        </w:trPr>
        <w:tc>
          <w:tcPr>
            <w:tcW w:w="9182" w:type="dxa"/>
          </w:tcPr>
          <w:p w14:paraId="35D777F9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0F2D9673" w14:textId="77777777" w:rsidR="00292957" w:rsidRDefault="00292957">
      <w:pPr>
        <w:pStyle w:val="a3"/>
        <w:spacing w:before="25"/>
        <w:rPr>
          <w:rFonts w:hint="eastAsia"/>
          <w:lang w:eastAsia="zh-CN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655D6CBD" w14:textId="77777777">
        <w:trPr>
          <w:trHeight w:val="508"/>
        </w:trPr>
        <w:tc>
          <w:tcPr>
            <w:tcW w:w="9182" w:type="dxa"/>
          </w:tcPr>
          <w:p w14:paraId="62F17D36" w14:textId="77777777" w:rsidR="00292957" w:rsidRDefault="00000000">
            <w:pPr>
              <w:pStyle w:val="TableParagraph"/>
              <w:spacing w:line="240" w:lineRule="auto"/>
              <w:ind w:left="343" w:hanging="106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RESTRICTED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PRECURSORS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(Upper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value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purpose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licensing under Article 5(3))</w:t>
            </w:r>
          </w:p>
        </w:tc>
      </w:tr>
      <w:tr w:rsidR="00292957" w14:paraId="3950E10F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4C216C9F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:rsidR="00292957" w14:paraId="435D8141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6ED6D95C" w14:textId="77777777" w:rsidR="00292957" w:rsidRDefault="00000000">
            <w:pPr>
              <w:pStyle w:val="TableParagraph"/>
              <w:spacing w:before="12" w:line="240" w:lineRule="auto"/>
              <w:ind w:left="237"/>
              <w:rPr>
                <w:b/>
                <w:sz w:val="20"/>
              </w:rPr>
            </w:pPr>
            <w:r>
              <w:rPr>
                <w:sz w:val="20"/>
              </w:rPr>
              <w:t>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Annex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REPORTABLE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EXPLOSIVES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PRECURSORS</w:t>
            </w:r>
          </w:p>
        </w:tc>
      </w:tr>
      <w:tr w:rsidR="00292957" w14:paraId="7602F33A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75346491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:rsidR="00292957" w14:paraId="4B9D76B2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6A39EF47" w14:textId="77777777" w:rsidR="00292957" w:rsidRDefault="00000000">
            <w:pPr>
              <w:pStyle w:val="TableParagraph"/>
              <w:spacing w:line="277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8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2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273/2004</w:t>
            </w:r>
            <w:r>
              <w:rPr>
                <w:b/>
                <w:spacing w:val="5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-3"/>
                <w:sz w:val="20"/>
                <w:lang w:eastAsia="zh-CN"/>
              </w:rPr>
              <w:t>药物前体</w:t>
            </w:r>
          </w:p>
        </w:tc>
      </w:tr>
      <w:tr w:rsidR="00292957" w14:paraId="7F789686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72DF66D3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:rsidR="00292957" w14:paraId="63A29059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503385D8" w14:textId="77777777" w:rsidR="00292957" w:rsidRDefault="00000000">
            <w:pPr>
              <w:pStyle w:val="TableParagraph"/>
              <w:spacing w:line="277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8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12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111/2005</w:t>
            </w:r>
            <w:r>
              <w:rPr>
                <w:b/>
                <w:spacing w:val="25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-1"/>
                <w:sz w:val="20"/>
                <w:lang w:eastAsia="zh-CN"/>
              </w:rPr>
              <w:t>共同体与第三国之间药物前体贸易监测规则</w:t>
            </w:r>
          </w:p>
        </w:tc>
      </w:tr>
      <w:tr w:rsidR="00292957" w14:paraId="0A9D90A1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6E88A136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  <w:tr w:rsidR="00292957" w14:paraId="05B725C1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59C21547" w14:textId="77777777" w:rsidR="00292957" w:rsidRDefault="00000000">
            <w:pPr>
              <w:pStyle w:val="TableParagraph"/>
              <w:spacing w:line="277" w:lineRule="exact"/>
              <w:ind w:left="237"/>
              <w:rPr>
                <w:rFonts w:ascii="Microsoft JhengHei" w:eastAsia="Microsoft JhengHei" w:hAnsi="Microsoft JhengHei" w:hint="eastAsia"/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6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(EC</w:t>
            </w:r>
            <w:r>
              <w:rPr>
                <w:b/>
                <w:spacing w:val="6"/>
                <w:sz w:val="20"/>
                <w:lang w:eastAsia="zh-CN"/>
              </w:rPr>
              <w:t xml:space="preserve">) </w:t>
            </w:r>
            <w:r>
              <w:rPr>
                <w:b/>
                <w:sz w:val="20"/>
                <w:lang w:eastAsia="zh-CN"/>
              </w:rPr>
              <w:t>1005/2009</w:t>
            </w:r>
            <w:r>
              <w:rPr>
                <w:b/>
                <w:spacing w:val="13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-1"/>
                <w:sz w:val="20"/>
                <w:lang w:eastAsia="zh-CN"/>
              </w:rPr>
              <w:t>消耗臭氧层物质附录</w:t>
            </w:r>
            <w:proofErr w:type="gramStart"/>
            <w:r>
              <w:rPr>
                <w:rFonts w:ascii="Microsoft JhengHei" w:eastAsia="Microsoft JhengHei" w:hAnsi="Microsoft JhengHei"/>
                <w:b/>
                <w:spacing w:val="-1"/>
                <w:sz w:val="20"/>
                <w:lang w:eastAsia="zh-CN"/>
              </w:rPr>
              <w:t>一</w:t>
            </w:r>
            <w:proofErr w:type="gramEnd"/>
          </w:p>
        </w:tc>
      </w:tr>
      <w:tr w:rsidR="00292957" w14:paraId="75387FAE" w14:textId="77777777">
        <w:trPr>
          <w:trHeight w:val="277"/>
        </w:trPr>
        <w:tc>
          <w:tcPr>
            <w:tcW w:w="9182" w:type="dxa"/>
          </w:tcPr>
          <w:p w14:paraId="5E30123C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  <w:lang w:eastAsia="zh-CN"/>
              </w:rPr>
            </w:pPr>
            <w:r>
              <w:rPr>
                <w:rFonts w:ascii="宋体" w:eastAsia="宋体"/>
                <w:spacing w:val="-1"/>
                <w:sz w:val="20"/>
                <w:lang w:eastAsia="zh-CN"/>
              </w:rPr>
              <w:t>这些成分都不列在名单上面。</w:t>
            </w:r>
          </w:p>
        </w:tc>
      </w:tr>
    </w:tbl>
    <w:p w14:paraId="13872808" w14:textId="77777777" w:rsidR="00292957" w:rsidRDefault="00292957">
      <w:pPr>
        <w:pStyle w:val="a3"/>
        <w:spacing w:before="144"/>
        <w:rPr>
          <w:rFonts w:hint="eastAsia"/>
          <w:lang w:eastAsia="zh-CN"/>
        </w:rPr>
      </w:pPr>
    </w:p>
    <w:tbl>
      <w:tblPr>
        <w:tblW w:w="9182" w:type="dxa"/>
        <w:tblInd w:w="373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7473FCF6" w14:textId="77777777">
        <w:trPr>
          <w:trHeight w:val="277"/>
        </w:trPr>
        <w:tc>
          <w:tcPr>
            <w:tcW w:w="9182" w:type="dxa"/>
          </w:tcPr>
          <w:p w14:paraId="43176B16" w14:textId="77777777" w:rsidR="00292957" w:rsidRDefault="00000000">
            <w:pPr>
              <w:pStyle w:val="TableParagraph"/>
              <w:spacing w:line="258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25"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b/>
                <w:spacing w:val="23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pacing w:val="1"/>
                <w:sz w:val="20"/>
                <w:lang w:eastAsia="zh-CN"/>
              </w:rPr>
              <w:t>法规附录十四中供授权审议的</w:t>
            </w:r>
            <w:proofErr w:type="gramStart"/>
            <w:r>
              <w:rPr>
                <w:rFonts w:ascii="Microsoft JhengHei" w:eastAsia="Microsoft JhengHei" w:hAnsi="Microsoft JhengHei"/>
                <w:b/>
                <w:spacing w:val="1"/>
                <w:sz w:val="20"/>
                <w:lang w:eastAsia="zh-CN"/>
              </w:rPr>
              <w:t>高关注</w:t>
            </w:r>
            <w:proofErr w:type="gramEnd"/>
            <w:r>
              <w:rPr>
                <w:rFonts w:ascii="Microsoft JhengHei" w:eastAsia="Microsoft JhengHei" w:hAnsi="Microsoft JhengHei"/>
                <w:b/>
                <w:spacing w:val="1"/>
                <w:sz w:val="20"/>
                <w:lang w:eastAsia="zh-CN"/>
              </w:rPr>
              <w:t xml:space="preserve">物质候选清单 </w:t>
            </w:r>
            <w:r>
              <w:rPr>
                <w:b/>
                <w:spacing w:val="-2"/>
                <w:sz w:val="20"/>
                <w:lang w:eastAsia="zh-CN"/>
              </w:rPr>
              <w:t>(21/1/2025)</w:t>
            </w:r>
          </w:p>
        </w:tc>
      </w:tr>
      <w:tr w:rsidR="00292957" w14:paraId="75872AAA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20BC5EA2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2"/>
                <w:sz w:val="20"/>
              </w:rPr>
              <w:t>没有列出成分</w:t>
            </w:r>
            <w:proofErr w:type="spellEnd"/>
          </w:p>
        </w:tc>
      </w:tr>
      <w:tr w:rsidR="00292957" w14:paraId="0F71B93A" w14:textId="77777777">
        <w:trPr>
          <w:trHeight w:val="527"/>
        </w:trPr>
        <w:tc>
          <w:tcPr>
            <w:tcW w:w="9182" w:type="dxa"/>
            <w:tcBorders>
              <w:top w:val="double" w:sz="4" w:space="0" w:color="0000FF"/>
            </w:tcBorders>
          </w:tcPr>
          <w:p w14:paraId="5D7CB657" w14:textId="77777777" w:rsidR="00292957" w:rsidRDefault="00000000">
            <w:pPr>
              <w:pStyle w:val="TableParagraph"/>
              <w:spacing w:line="232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5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rFonts w:ascii="Microsoft JhengHei" w:eastAsia="Microsoft JhengHei" w:hAnsi="Microsoft JhengHei"/>
                <w:b/>
                <w:spacing w:val="2"/>
                <w:sz w:val="20"/>
                <w:lang w:eastAsia="zh-CN"/>
              </w:rPr>
              <w:t xml:space="preserve">附录十七限制物质 </w:t>
            </w:r>
            <w:r>
              <w:rPr>
                <w:b/>
                <w:spacing w:val="-2"/>
                <w:sz w:val="20"/>
                <w:lang w:eastAsia="zh-CN"/>
              </w:rPr>
              <w:t>(23/6/2025)</w:t>
            </w:r>
          </w:p>
          <w:p w14:paraId="146C07BE" w14:textId="77777777" w:rsidR="00292957" w:rsidRDefault="00000000">
            <w:pPr>
              <w:pStyle w:val="TableParagraph"/>
              <w:spacing w:line="276" w:lineRule="exact"/>
              <w:ind w:left="343"/>
              <w:rPr>
                <w:rFonts w:ascii="Microsoft JhengHei" w:eastAsia="Microsoft JhengHei"/>
                <w:b/>
                <w:sz w:val="20"/>
                <w:lang w:eastAsia="zh-CN"/>
              </w:rPr>
            </w:pPr>
            <w:r>
              <w:rPr>
                <w:rFonts w:ascii="Microsoft JhengHei" w:eastAsia="Microsoft JhengHei"/>
                <w:b/>
                <w:spacing w:val="2"/>
                <w:sz w:val="20"/>
                <w:lang w:eastAsia="zh-CN"/>
              </w:rPr>
              <w:t xml:space="preserve">有关使用限制的资料请参阅第 </w:t>
            </w:r>
            <w:r>
              <w:rPr>
                <w:b/>
                <w:sz w:val="20"/>
                <w:lang w:eastAsia="zh-CN"/>
              </w:rPr>
              <w:t>16</w:t>
            </w:r>
            <w:r>
              <w:rPr>
                <w:b/>
                <w:spacing w:val="29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/>
                <w:b/>
                <w:spacing w:val="-4"/>
                <w:sz w:val="20"/>
                <w:lang w:eastAsia="zh-CN"/>
              </w:rPr>
              <w:t>部分。</w:t>
            </w:r>
          </w:p>
        </w:tc>
      </w:tr>
      <w:tr w:rsidR="00292957" w14:paraId="3B6AA3DC" w14:textId="77777777">
        <w:trPr>
          <w:trHeight w:val="296"/>
        </w:trPr>
        <w:tc>
          <w:tcPr>
            <w:tcW w:w="9182" w:type="dxa"/>
            <w:tcBorders>
              <w:bottom w:val="double" w:sz="4" w:space="0" w:color="0000FF"/>
            </w:tcBorders>
          </w:tcPr>
          <w:p w14:paraId="18DB9833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2"/>
                <w:sz w:val="20"/>
              </w:rPr>
              <w:t>没有列出成分</w:t>
            </w:r>
            <w:proofErr w:type="spellEnd"/>
          </w:p>
        </w:tc>
      </w:tr>
      <w:tr w:rsidR="00292957" w14:paraId="4572F7AF" w14:textId="77777777">
        <w:trPr>
          <w:trHeight w:val="296"/>
        </w:trPr>
        <w:tc>
          <w:tcPr>
            <w:tcW w:w="9182" w:type="dxa"/>
            <w:tcBorders>
              <w:top w:val="double" w:sz="4" w:space="0" w:color="0000FF"/>
            </w:tcBorders>
          </w:tcPr>
          <w:p w14:paraId="051D05C5" w14:textId="77777777" w:rsidR="00292957" w:rsidRDefault="00000000">
            <w:pPr>
              <w:pStyle w:val="TableParagraph"/>
              <w:spacing w:line="277" w:lineRule="exact"/>
              <w:ind w:left="237"/>
              <w:rPr>
                <w:b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·</w:t>
            </w:r>
            <w:r>
              <w:rPr>
                <w:spacing w:val="15"/>
                <w:sz w:val="20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sz w:val="20"/>
                <w:lang w:eastAsia="zh-CN"/>
              </w:rPr>
              <w:t>欧盟法规</w:t>
            </w:r>
            <w:r>
              <w:rPr>
                <w:b/>
                <w:sz w:val="20"/>
                <w:lang w:eastAsia="zh-CN"/>
              </w:rPr>
              <w:t>REACH</w:t>
            </w:r>
            <w:r>
              <w:rPr>
                <w:rFonts w:ascii="Microsoft JhengHei" w:eastAsia="Microsoft JhengHei" w:hAnsi="Microsoft JhengHei"/>
                <w:b/>
                <w:spacing w:val="2"/>
                <w:sz w:val="20"/>
                <w:lang w:eastAsia="zh-CN"/>
              </w:rPr>
              <w:t xml:space="preserve">附录十四授权物质 </w:t>
            </w:r>
            <w:r>
              <w:rPr>
                <w:b/>
                <w:spacing w:val="-2"/>
                <w:sz w:val="20"/>
                <w:lang w:eastAsia="zh-CN"/>
              </w:rPr>
              <w:t>(13/11/2023)</w:t>
            </w:r>
          </w:p>
        </w:tc>
      </w:tr>
      <w:tr w:rsidR="00292957" w14:paraId="7763374C" w14:textId="77777777">
        <w:trPr>
          <w:trHeight w:val="277"/>
        </w:trPr>
        <w:tc>
          <w:tcPr>
            <w:tcW w:w="9182" w:type="dxa"/>
          </w:tcPr>
          <w:p w14:paraId="6694D95A" w14:textId="77777777" w:rsidR="00292957" w:rsidRDefault="00000000">
            <w:pPr>
              <w:pStyle w:val="TableParagraph"/>
              <w:spacing w:line="231" w:lineRule="exact"/>
              <w:ind w:left="343"/>
              <w:rPr>
                <w:rFonts w:ascii="宋体" w:eastAsia="宋体"/>
                <w:sz w:val="20"/>
              </w:rPr>
            </w:pPr>
            <w:proofErr w:type="spellStart"/>
            <w:r>
              <w:rPr>
                <w:rFonts w:ascii="宋体" w:eastAsia="宋体"/>
                <w:spacing w:val="-2"/>
                <w:sz w:val="20"/>
              </w:rPr>
              <w:t>没有列出成分</w:t>
            </w:r>
            <w:proofErr w:type="spellEnd"/>
          </w:p>
        </w:tc>
      </w:tr>
    </w:tbl>
    <w:p w14:paraId="344D4423" w14:textId="77777777" w:rsidR="00292957" w:rsidRDefault="00292957">
      <w:pPr>
        <w:pStyle w:val="a3"/>
        <w:rPr>
          <w:rFonts w:hint="eastAsia"/>
        </w:rPr>
      </w:pPr>
    </w:p>
    <w:p w14:paraId="133BD15A" w14:textId="77777777" w:rsidR="00292957" w:rsidRDefault="00292957">
      <w:pPr>
        <w:pStyle w:val="a3"/>
        <w:spacing w:before="254" w:after="1"/>
        <w:rPr>
          <w:rFonts w:hint="eastAsia"/>
        </w:rPr>
      </w:pPr>
    </w:p>
    <w:tbl>
      <w:tblPr>
        <w:tblW w:w="9182" w:type="dxa"/>
        <w:tblInd w:w="3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2"/>
      </w:tblGrid>
      <w:tr w:rsidR="00292957" w14:paraId="0B59775F" w14:textId="77777777">
        <w:trPr>
          <w:trHeight w:val="311"/>
        </w:trPr>
        <w:tc>
          <w:tcPr>
            <w:tcW w:w="9182" w:type="dxa"/>
            <w:shd w:val="clear" w:color="auto" w:fill="0000FF"/>
          </w:tcPr>
          <w:p w14:paraId="78DB2CFA" w14:textId="77777777" w:rsidR="00292957" w:rsidRDefault="00000000">
            <w:pPr>
              <w:pStyle w:val="TableParagraph"/>
              <w:spacing w:line="292" w:lineRule="exact"/>
              <w:ind w:left="345"/>
              <w:rPr>
                <w:rFonts w:ascii="Microsoft JhengHei" w:eastAsia="Microsoft JhengHei"/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16</w:t>
            </w:r>
            <w:r>
              <w:rPr>
                <w:b/>
                <w:color w:val="FFFFFF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z w:val="24"/>
              </w:rPr>
              <w:t>部分</w:t>
            </w:r>
            <w:proofErr w:type="spellEnd"/>
            <w:r>
              <w:rPr>
                <w:b/>
                <w:color w:val="FFFFFF"/>
                <w:spacing w:val="7"/>
                <w:sz w:val="24"/>
              </w:rPr>
              <w:t xml:space="preserve">: </w:t>
            </w:r>
            <w:proofErr w:type="spellStart"/>
            <w:r>
              <w:rPr>
                <w:rFonts w:ascii="Microsoft JhengHei" w:eastAsia="Microsoft JhengHei"/>
                <w:b/>
                <w:color w:val="FFFFFF"/>
                <w:spacing w:val="-3"/>
                <w:sz w:val="24"/>
              </w:rPr>
              <w:t>其他信息</w:t>
            </w:r>
            <w:proofErr w:type="spellEnd"/>
          </w:p>
        </w:tc>
      </w:tr>
    </w:tbl>
    <w:p w14:paraId="0245376E" w14:textId="77777777" w:rsidR="00292957" w:rsidRDefault="00292957">
      <w:pPr>
        <w:pStyle w:val="TableParagraph"/>
        <w:spacing w:line="292" w:lineRule="exact"/>
        <w:rPr>
          <w:rFonts w:ascii="Microsoft JhengHei" w:eastAsia="Microsoft JhengHei"/>
          <w:b/>
          <w:sz w:val="24"/>
        </w:rPr>
        <w:sectPr w:rsidR="00292957">
          <w:pgSz w:w="11910" w:h="16840"/>
          <w:pgMar w:top="1720" w:right="992" w:bottom="800" w:left="992" w:header="9" w:footer="619" w:gutter="0"/>
          <w:cols w:space="720"/>
        </w:sectPr>
      </w:pPr>
    </w:p>
    <w:p w14:paraId="346C281D" w14:textId="77777777" w:rsidR="00292957" w:rsidRDefault="00000000">
      <w:pPr>
        <w:pStyle w:val="a3"/>
        <w:rPr>
          <w:rFonts w:hint="eastAsia"/>
          <w:sz w:val="12"/>
        </w:rPr>
      </w:pPr>
      <w:r>
        <w:rPr>
          <w:noProof/>
        </w:rPr>
        <w:lastRenderedPageBreak/>
        <w:drawing>
          <wp:anchor distT="0" distB="0" distL="114300" distR="114300" simplePos="0" relativeHeight="251672064" behindDoc="0" locked="0" layoutInCell="1" allowOverlap="1" wp14:anchorId="745D967D" wp14:editId="4563224F">
            <wp:simplePos x="0" y="0"/>
            <wp:positionH relativeFrom="column">
              <wp:posOffset>38735</wp:posOffset>
            </wp:positionH>
            <wp:positionV relativeFrom="paragraph">
              <wp:posOffset>-1080770</wp:posOffset>
            </wp:positionV>
            <wp:extent cx="1008380" cy="393700"/>
            <wp:effectExtent l="0" t="0" r="12700" b="2540"/>
            <wp:wrapSquare wrapText="bothSides"/>
            <wp:docPr id="120" name="图片 120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4BC05F" w14:textId="77777777" w:rsidR="00292957" w:rsidRDefault="00292957">
      <w:pPr>
        <w:pStyle w:val="a3"/>
        <w:rPr>
          <w:rFonts w:hint="eastAsia"/>
          <w:sz w:val="12"/>
        </w:rPr>
      </w:pPr>
    </w:p>
    <w:p w14:paraId="591FD334" w14:textId="77777777" w:rsidR="00292957" w:rsidRDefault="00292957">
      <w:pPr>
        <w:pStyle w:val="a3"/>
        <w:rPr>
          <w:rFonts w:hint="eastAsia"/>
          <w:sz w:val="12"/>
        </w:rPr>
      </w:pPr>
    </w:p>
    <w:p w14:paraId="34F651CD" w14:textId="77777777" w:rsidR="00292957" w:rsidRDefault="00292957">
      <w:pPr>
        <w:pStyle w:val="a3"/>
        <w:rPr>
          <w:rFonts w:hint="eastAsia"/>
          <w:sz w:val="12"/>
        </w:rPr>
      </w:pPr>
    </w:p>
    <w:p w14:paraId="68ACEC21" w14:textId="77777777" w:rsidR="00292957" w:rsidRDefault="00292957">
      <w:pPr>
        <w:pStyle w:val="a3"/>
        <w:rPr>
          <w:rFonts w:hint="eastAsia"/>
          <w:sz w:val="12"/>
        </w:rPr>
      </w:pPr>
    </w:p>
    <w:p w14:paraId="4CEB92D7" w14:textId="77777777" w:rsidR="00292957" w:rsidRDefault="00292957">
      <w:pPr>
        <w:pStyle w:val="a3"/>
        <w:rPr>
          <w:rFonts w:hint="eastAsia"/>
          <w:sz w:val="12"/>
        </w:rPr>
      </w:pPr>
    </w:p>
    <w:p w14:paraId="046D2EAE" w14:textId="77777777" w:rsidR="00292957" w:rsidRDefault="00292957">
      <w:pPr>
        <w:pStyle w:val="a3"/>
        <w:rPr>
          <w:rFonts w:hint="eastAsia"/>
          <w:sz w:val="12"/>
        </w:rPr>
      </w:pPr>
    </w:p>
    <w:p w14:paraId="6BA48441" w14:textId="77777777" w:rsidR="00292957" w:rsidRDefault="00292957">
      <w:pPr>
        <w:pStyle w:val="a3"/>
        <w:rPr>
          <w:rFonts w:hint="eastAsia"/>
          <w:sz w:val="12"/>
        </w:rPr>
      </w:pPr>
    </w:p>
    <w:p w14:paraId="2172908D" w14:textId="77777777" w:rsidR="00292957" w:rsidRDefault="00292957">
      <w:pPr>
        <w:pStyle w:val="a3"/>
        <w:rPr>
          <w:rFonts w:hint="eastAsia"/>
          <w:sz w:val="12"/>
        </w:rPr>
      </w:pPr>
    </w:p>
    <w:p w14:paraId="43202A18" w14:textId="77777777" w:rsidR="00292957" w:rsidRDefault="00292957">
      <w:pPr>
        <w:pStyle w:val="a3"/>
        <w:rPr>
          <w:rFonts w:hint="eastAsia"/>
          <w:sz w:val="12"/>
        </w:rPr>
      </w:pPr>
    </w:p>
    <w:p w14:paraId="43FBAF63" w14:textId="77777777" w:rsidR="00292957" w:rsidRDefault="00292957">
      <w:pPr>
        <w:pStyle w:val="a3"/>
        <w:rPr>
          <w:rFonts w:hint="eastAsia"/>
          <w:sz w:val="12"/>
        </w:rPr>
      </w:pPr>
    </w:p>
    <w:p w14:paraId="29844C8C" w14:textId="77777777" w:rsidR="00292957" w:rsidRDefault="00292957">
      <w:pPr>
        <w:pStyle w:val="a3"/>
        <w:rPr>
          <w:rFonts w:hint="eastAsia"/>
          <w:sz w:val="12"/>
        </w:rPr>
      </w:pPr>
    </w:p>
    <w:p w14:paraId="537959B2" w14:textId="77777777" w:rsidR="00292957" w:rsidRDefault="00292957">
      <w:pPr>
        <w:pStyle w:val="a3"/>
        <w:rPr>
          <w:rFonts w:hint="eastAsia"/>
          <w:sz w:val="12"/>
        </w:rPr>
      </w:pPr>
    </w:p>
    <w:p w14:paraId="7172DC66" w14:textId="77777777" w:rsidR="00292957" w:rsidRDefault="00292957">
      <w:pPr>
        <w:pStyle w:val="a3"/>
        <w:rPr>
          <w:rFonts w:hint="eastAsia"/>
          <w:sz w:val="12"/>
        </w:rPr>
      </w:pPr>
    </w:p>
    <w:p w14:paraId="5E7E33FB" w14:textId="77777777" w:rsidR="00292957" w:rsidRDefault="00292957">
      <w:pPr>
        <w:pStyle w:val="a3"/>
        <w:rPr>
          <w:rFonts w:hint="eastAsia"/>
          <w:sz w:val="12"/>
        </w:rPr>
      </w:pPr>
    </w:p>
    <w:p w14:paraId="2A9D1900" w14:textId="77777777" w:rsidR="00292957" w:rsidRDefault="00292957">
      <w:pPr>
        <w:pStyle w:val="a3"/>
        <w:rPr>
          <w:rFonts w:hint="eastAsia"/>
          <w:sz w:val="12"/>
        </w:rPr>
      </w:pPr>
    </w:p>
    <w:p w14:paraId="67D4CF4B" w14:textId="77777777" w:rsidR="00292957" w:rsidRDefault="00292957">
      <w:pPr>
        <w:pStyle w:val="a3"/>
        <w:rPr>
          <w:rFonts w:hint="eastAsia"/>
          <w:sz w:val="12"/>
        </w:rPr>
      </w:pPr>
    </w:p>
    <w:p w14:paraId="6A215639" w14:textId="77777777" w:rsidR="00292957" w:rsidRDefault="00292957">
      <w:pPr>
        <w:pStyle w:val="a3"/>
        <w:rPr>
          <w:rFonts w:hint="eastAsia"/>
          <w:sz w:val="12"/>
        </w:rPr>
      </w:pPr>
    </w:p>
    <w:p w14:paraId="1BF5AAB7" w14:textId="77777777" w:rsidR="00292957" w:rsidRDefault="00292957">
      <w:pPr>
        <w:pStyle w:val="a3"/>
        <w:rPr>
          <w:rFonts w:hint="eastAsia"/>
          <w:sz w:val="12"/>
        </w:rPr>
      </w:pPr>
    </w:p>
    <w:p w14:paraId="3AA2F86F" w14:textId="77777777" w:rsidR="00292957" w:rsidRDefault="00292957">
      <w:pPr>
        <w:pStyle w:val="a3"/>
        <w:rPr>
          <w:rFonts w:hint="eastAsia"/>
          <w:sz w:val="12"/>
        </w:rPr>
      </w:pPr>
    </w:p>
    <w:p w14:paraId="19219EE1" w14:textId="77777777" w:rsidR="00292957" w:rsidRDefault="00292957">
      <w:pPr>
        <w:pStyle w:val="a3"/>
        <w:rPr>
          <w:rFonts w:hint="eastAsia"/>
          <w:sz w:val="12"/>
        </w:rPr>
      </w:pPr>
    </w:p>
    <w:p w14:paraId="39D8EE70" w14:textId="77777777" w:rsidR="00292957" w:rsidRDefault="00292957">
      <w:pPr>
        <w:pStyle w:val="a3"/>
        <w:rPr>
          <w:rFonts w:hint="eastAsia"/>
          <w:sz w:val="12"/>
        </w:rPr>
      </w:pPr>
    </w:p>
    <w:p w14:paraId="52400A37" w14:textId="77777777" w:rsidR="00292957" w:rsidRDefault="00292957">
      <w:pPr>
        <w:pStyle w:val="a3"/>
        <w:rPr>
          <w:rFonts w:hint="eastAsia"/>
          <w:sz w:val="12"/>
        </w:rPr>
      </w:pPr>
    </w:p>
    <w:p w14:paraId="7DD4BD6A" w14:textId="77777777" w:rsidR="00292957" w:rsidRDefault="00292957">
      <w:pPr>
        <w:pStyle w:val="a3"/>
        <w:rPr>
          <w:rFonts w:hint="eastAsia"/>
          <w:sz w:val="12"/>
        </w:rPr>
      </w:pPr>
    </w:p>
    <w:p w14:paraId="657378C0" w14:textId="77777777" w:rsidR="00292957" w:rsidRDefault="00292957">
      <w:pPr>
        <w:pStyle w:val="a3"/>
        <w:rPr>
          <w:rFonts w:hint="eastAsia"/>
          <w:sz w:val="12"/>
        </w:rPr>
      </w:pPr>
    </w:p>
    <w:p w14:paraId="19EC57A9" w14:textId="77777777" w:rsidR="00292957" w:rsidRDefault="00292957">
      <w:pPr>
        <w:pStyle w:val="a3"/>
        <w:rPr>
          <w:rFonts w:hint="eastAsia"/>
          <w:sz w:val="12"/>
        </w:rPr>
      </w:pPr>
    </w:p>
    <w:p w14:paraId="1AEBB62E" w14:textId="77777777" w:rsidR="00292957" w:rsidRDefault="00292957">
      <w:pPr>
        <w:pStyle w:val="a3"/>
        <w:rPr>
          <w:rFonts w:hint="eastAsia"/>
          <w:sz w:val="12"/>
        </w:rPr>
      </w:pPr>
    </w:p>
    <w:p w14:paraId="5FB8B6A2" w14:textId="77777777" w:rsidR="00292957" w:rsidRDefault="00292957">
      <w:pPr>
        <w:pStyle w:val="a3"/>
        <w:rPr>
          <w:rFonts w:hint="eastAsia"/>
          <w:sz w:val="12"/>
        </w:rPr>
      </w:pPr>
    </w:p>
    <w:p w14:paraId="4C436055" w14:textId="77777777" w:rsidR="00292957" w:rsidRDefault="00292957">
      <w:pPr>
        <w:pStyle w:val="a3"/>
        <w:rPr>
          <w:rFonts w:hint="eastAsia"/>
          <w:sz w:val="12"/>
        </w:rPr>
      </w:pPr>
    </w:p>
    <w:p w14:paraId="4FD383E8" w14:textId="77777777" w:rsidR="00292957" w:rsidRDefault="00292957">
      <w:pPr>
        <w:pStyle w:val="a3"/>
        <w:rPr>
          <w:rFonts w:hint="eastAsia"/>
          <w:sz w:val="12"/>
        </w:rPr>
      </w:pPr>
    </w:p>
    <w:p w14:paraId="00782BC2" w14:textId="77777777" w:rsidR="00292957" w:rsidRDefault="00292957">
      <w:pPr>
        <w:pStyle w:val="a3"/>
        <w:rPr>
          <w:rFonts w:hint="eastAsia"/>
          <w:sz w:val="12"/>
        </w:rPr>
      </w:pPr>
    </w:p>
    <w:p w14:paraId="1D33681A" w14:textId="77777777" w:rsidR="00292957" w:rsidRDefault="00292957">
      <w:pPr>
        <w:pStyle w:val="a3"/>
        <w:rPr>
          <w:rFonts w:hint="eastAsia"/>
          <w:sz w:val="12"/>
        </w:rPr>
      </w:pPr>
    </w:p>
    <w:p w14:paraId="582D70E1" w14:textId="77777777" w:rsidR="00292957" w:rsidRDefault="00292957">
      <w:pPr>
        <w:pStyle w:val="a3"/>
        <w:rPr>
          <w:rFonts w:hint="eastAsia"/>
          <w:sz w:val="12"/>
        </w:rPr>
      </w:pPr>
    </w:p>
    <w:p w14:paraId="62505F5C" w14:textId="77777777" w:rsidR="00292957" w:rsidRDefault="00292957">
      <w:pPr>
        <w:pStyle w:val="a3"/>
        <w:spacing w:before="125"/>
        <w:rPr>
          <w:rFonts w:hint="eastAsia"/>
          <w:sz w:val="12"/>
        </w:rPr>
      </w:pPr>
    </w:p>
    <w:p w14:paraId="40673911" w14:textId="77777777" w:rsidR="00292957" w:rsidRDefault="00000000">
      <w:pPr>
        <w:ind w:right="292"/>
        <w:jc w:val="right"/>
        <w:rPr>
          <w:rFonts w:ascii="Times New Roman" w:hint="eastAsia"/>
          <w:sz w:val="12"/>
        </w:rPr>
      </w:pPr>
      <w:r>
        <w:rPr>
          <w:rFonts w:ascii="Times New Roman"/>
          <w:noProof/>
          <w:sz w:val="12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72815EE" wp14:editId="27DE0E26">
                <wp:simplePos x="0" y="0"/>
                <wp:positionH relativeFrom="page">
                  <wp:posOffset>699135</wp:posOffset>
                </wp:positionH>
                <wp:positionV relativeFrom="paragraph">
                  <wp:posOffset>-3331210</wp:posOffset>
                </wp:positionV>
                <wp:extent cx="6160135" cy="3374390"/>
                <wp:effectExtent l="0" t="0" r="0" b="0"/>
                <wp:wrapNone/>
                <wp:docPr id="117" name="Text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135" cy="3374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A1D5E1" w14:textId="77777777" w:rsidR="00292957" w:rsidRDefault="00000000">
                            <w:pPr>
                              <w:spacing w:before="87"/>
                              <w:ind w:right="254"/>
                              <w:jc w:val="right"/>
                              <w:rPr>
                                <w:rFonts w:ascii="Times New Roman" w:hint="eastAsia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  <w:lang w:eastAsia="zh-CN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pacing w:val="-15"/>
                                <w:sz w:val="16"/>
                                <w:lang w:eastAsia="zh-CN"/>
                              </w:rPr>
                              <w:t>接第</w:t>
                            </w:r>
                            <w:proofErr w:type="gramEnd"/>
                            <w:r>
                              <w:rPr>
                                <w:spacing w:val="-15"/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z w:val="16"/>
                                <w:lang w:eastAsia="zh-C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lang w:eastAsia="zh-CN"/>
                              </w:rPr>
                              <w:t>页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sz w:val="16"/>
                                <w:lang w:eastAsia="zh-CN"/>
                              </w:rPr>
                              <w:t>)</w:t>
                            </w:r>
                          </w:p>
                          <w:p w14:paraId="6496D521" w14:textId="77777777" w:rsidR="00292957" w:rsidRDefault="00000000">
                            <w:pPr>
                              <w:pStyle w:val="a3"/>
                              <w:spacing w:line="243" w:lineRule="exact"/>
                              <w:ind w:left="597"/>
                              <w:rPr>
                                <w:rFonts w:ascii="Times New Roman" w:eastAsia="Times New Rom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免责申明</w:t>
                            </w:r>
                            <w:r>
                              <w:rPr>
                                <w:rFonts w:ascii="Times New Roman" w:eastAsia="Times New Roman"/>
                                <w:spacing w:val="-10"/>
                                <w:lang w:eastAsia="zh-CN"/>
                              </w:rPr>
                              <w:t>:</w:t>
                            </w:r>
                          </w:p>
                          <w:p w14:paraId="097B3C44" w14:textId="77777777" w:rsidR="00292957" w:rsidRDefault="00000000">
                            <w:pPr>
                              <w:pStyle w:val="a3"/>
                              <w:spacing w:before="7" w:line="216" w:lineRule="auto"/>
                              <w:ind w:left="597" w:right="254"/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本化学品安全技术说明书的资料是依据我们相信可靠的来源中获得。但是</w:t>
                            </w:r>
                            <w:r>
                              <w:rPr>
                                <w:rFonts w:ascii="Times New Roman" w:eastAsia="Times New Roman"/>
                                <w:spacing w:val="-7"/>
                                <w:lang w:eastAsia="zh-CN"/>
                              </w:rPr>
                              <w:t xml:space="preserve">, </w:t>
                            </w:r>
                            <w:r>
                              <w:rPr>
                                <w:lang w:eastAsia="zh-CN"/>
                              </w:rPr>
                              <w:t>我们对所提供的数据并没有明示或隐含的保证。此产品的处理、储存、使用或弃置状况和方法是我们无法控制和可能超越我们的知识范围。在任何情况下</w:t>
                            </w:r>
                            <w:r>
                              <w:rPr>
                                <w:rFonts w:ascii="Times New Roman" w:eastAsia="Times New Roman"/>
                                <w:spacing w:val="1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lang w:eastAsia="zh-CN"/>
                              </w:rPr>
                              <w:t>我们均不会承担因不当处理、储存、使用或弃置此化学品时所造成的损失、损害或相关费用。本化学品安全技术说明书是按此产品编造</w:t>
                            </w:r>
                            <w:proofErr w:type="gramStart"/>
                            <w:r>
                              <w:rPr>
                                <w:lang w:eastAsia="zh-CN"/>
                              </w:rPr>
                              <w:t>及只能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>应用于此产品。如此产品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被使用为另一产品的组件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spacing w:val="-2"/>
                                <w:lang w:eastAsia="zh-CN"/>
                              </w:rPr>
                              <w:t>此化学品安全技术说明书并不适用。</w:t>
                            </w:r>
                          </w:p>
                          <w:p w14:paraId="57C3B80C" w14:textId="77777777" w:rsidR="00292957" w:rsidRDefault="00000000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33" w:line="333" w:lineRule="exact"/>
                              <w:ind w:hanging="105"/>
                              <w:jc w:val="both"/>
                              <w:rPr>
                                <w:rFonts w:ascii="Times New Roman" w:eastAsia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Microsoft JhengHei" w:eastAsia="Microsoft JhengHei"/>
                                <w:b/>
                                <w:sz w:val="20"/>
                              </w:rPr>
                              <w:t>缩写</w:t>
                            </w:r>
                            <w:proofErr w:type="spellEnd"/>
                            <w:r>
                              <w:rPr>
                                <w:rFonts w:ascii="Times New Roman" w:eastAsia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0A7878CF" w14:textId="77777777" w:rsidR="00292957" w:rsidRDefault="00000000">
                            <w:pPr>
                              <w:spacing w:line="146" w:lineRule="exact"/>
                              <w:ind w:left="597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ADR: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Accord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sz w:val="16"/>
                              </w:rPr>
                              <w:t>relatif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au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transport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des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sz w:val="16"/>
                              </w:rPr>
                              <w:t>marchandises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sz w:val="16"/>
                              </w:rPr>
                              <w:t>dangereuses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par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route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(European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Agreement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Concerning</w:t>
                            </w:r>
                            <w:r>
                              <w:rPr>
                                <w:rFonts w:ascii="Times New Roman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</w:p>
                          <w:p w14:paraId="4ABF4583" w14:textId="77777777" w:rsidR="00292957" w:rsidRDefault="00000000">
                            <w:pPr>
                              <w:spacing w:line="178" w:lineRule="exact"/>
                              <w:ind w:left="597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Carriage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by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Road)</w:t>
                            </w:r>
                          </w:p>
                          <w:p w14:paraId="26DA81CA" w14:textId="77777777" w:rsidR="00292957" w:rsidRDefault="00000000">
                            <w:pPr>
                              <w:spacing w:before="1" w:line="232" w:lineRule="auto"/>
                              <w:ind w:left="597" w:right="5064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IMDG: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Maritime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Code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IATA: International Air Transport Association</w:t>
                            </w:r>
                          </w:p>
                          <w:p w14:paraId="27B1FC00" w14:textId="77777777" w:rsidR="00292957" w:rsidRDefault="00000000">
                            <w:pPr>
                              <w:spacing w:line="232" w:lineRule="auto"/>
                              <w:ind w:left="597" w:right="3759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GHS: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Globally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Harmonised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System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Classification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Labelling</w:t>
                            </w:r>
                            <w:r>
                              <w:rPr>
                                <w:rFonts w:ascii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EINECS: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European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Inventory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Existing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Commercial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Substances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ELINCS: European List of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Notified Chemical Substances</w:t>
                            </w:r>
                          </w:p>
                          <w:p w14:paraId="721D48C4" w14:textId="77777777" w:rsidR="00292957" w:rsidRDefault="00000000">
                            <w:pPr>
                              <w:spacing w:line="232" w:lineRule="auto"/>
                              <w:ind w:left="597" w:right="3759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CAS: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Abstracts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Service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(division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American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Society)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DNEL: Derived No-Effect Level (REACH)</w:t>
                            </w:r>
                          </w:p>
                          <w:p w14:paraId="687D6CF4" w14:textId="77777777" w:rsidR="00292957" w:rsidRDefault="00000000">
                            <w:pPr>
                              <w:spacing w:line="232" w:lineRule="auto"/>
                              <w:ind w:left="597" w:right="5779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PNEC: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Predicted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No-Effect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Concentration</w:t>
                            </w:r>
                            <w:r>
                              <w:rPr>
                                <w:rFonts w:ascii="Times New Roman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6"/>
                              </w:rPr>
                              <w:t>(REACH)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LC50: Lethal concentration, 50 percent</w:t>
                            </w:r>
                          </w:p>
                          <w:p w14:paraId="2EC9C042" w14:textId="77777777" w:rsidR="00292957" w:rsidRDefault="00000000">
                            <w:pPr>
                              <w:spacing w:before="2" w:line="218" w:lineRule="auto"/>
                              <w:ind w:left="597" w:right="6816"/>
                              <w:rPr>
                                <w:rFonts w:hint="eastAsia"/>
                                <w:sz w:val="16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16"/>
                              </w:rPr>
                              <w:t>LD50: Lethal dose, 50 percent</w:t>
                            </w:r>
                            <w:r>
                              <w:rPr>
                                <w:rFonts w:ascii="Times New Roman" w:eastAsia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16"/>
                              </w:rPr>
                              <w:t>PBT</w:t>
                            </w:r>
                            <w:r>
                              <w:rPr>
                                <w:rFonts w:ascii="Times New Roman" w:eastAsia="Times New Roman"/>
                                <w:spacing w:val="-5"/>
                                <w:sz w:val="16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spacing w:val="-2"/>
                                <w:sz w:val="16"/>
                              </w:rPr>
                              <w:t>持久性生物累积性有毒物质</w:t>
                            </w:r>
                            <w:proofErr w:type="spellEnd"/>
                          </w:p>
                          <w:p w14:paraId="0CE161DF" w14:textId="77777777" w:rsidR="00292957" w:rsidRDefault="00000000">
                            <w:pPr>
                              <w:spacing w:line="172" w:lineRule="exact"/>
                              <w:ind w:left="597"/>
                              <w:rPr>
                                <w:rFonts w:ascii="Times New Roman" w:hint="eastAsia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vPvB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: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Persistent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Bioaccumulative</w:t>
                            </w:r>
                          </w:p>
                          <w:p w14:paraId="3D745CD6" w14:textId="77777777" w:rsidR="00292957" w:rsidRDefault="00000000">
                            <w:pPr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597"/>
                              </w:tabs>
                              <w:spacing w:before="4" w:line="221" w:lineRule="exact"/>
                              <w:ind w:hanging="105"/>
                              <w:rPr>
                                <w:rFonts w:ascii="Times New Roman" w:hint="eastAsia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***************************************************************************************</w:t>
                            </w:r>
                          </w:p>
                          <w:p w14:paraId="341A59C1" w14:textId="77777777" w:rsidR="00292957" w:rsidRDefault="00000000">
                            <w:pPr>
                              <w:pStyle w:val="a3"/>
                              <w:spacing w:line="247" w:lineRule="exact"/>
                              <w:ind w:left="597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spacing w:val="-10"/>
                              </w:rPr>
                              <w:t>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815EE" id="Textbox 117" o:spid="_x0000_s1077" type="#_x0000_t202" style="position:absolute;left:0;text-align:left;margin-left:55.05pt;margin-top:-262.3pt;width:485.05pt;height:265.7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" filled="f" strokecolor="blue" strokeweight=".16931mm">
                <v:textbox inset="0,0,0,0">
                  <w:txbxContent>
                    <w:p w14:paraId="1DA1D5E1" w14:textId="77777777" w:rsidR="00292957" w:rsidRDefault="00000000">
                      <w:pPr>
                        <w:spacing w:before="87"/>
                        <w:ind w:right="254"/>
                        <w:jc w:val="right"/>
                        <w:rPr>
                          <w:rFonts w:ascii="Times New Roman" w:hint="eastAsia"/>
                          <w:sz w:val="16"/>
                          <w:lang w:eastAsia="zh-CN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  <w:lang w:eastAsia="zh-CN"/>
                        </w:rPr>
                        <w:t>(</w:t>
                      </w:r>
                      <w:proofErr w:type="gramStart"/>
                      <w:r>
                        <w:rPr>
                          <w:spacing w:val="-15"/>
                          <w:sz w:val="16"/>
                          <w:lang w:eastAsia="zh-CN"/>
                        </w:rPr>
                        <w:t>接第</w:t>
                      </w:r>
                      <w:proofErr w:type="gramEnd"/>
                      <w:r>
                        <w:rPr>
                          <w:spacing w:val="-15"/>
                          <w:sz w:val="16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z w:val="16"/>
                          <w:lang w:eastAsia="zh-C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  <w:lang w:eastAsia="zh-CN"/>
                        </w:rPr>
                        <w:t xml:space="preserve"> </w:t>
                      </w:r>
                      <w:r>
                        <w:rPr>
                          <w:sz w:val="16"/>
                          <w:lang w:eastAsia="zh-CN"/>
                        </w:rPr>
                        <w:t>页</w:t>
                      </w:r>
                      <w:r>
                        <w:rPr>
                          <w:rFonts w:ascii="Times New Roman" w:eastAsia="Times New Roman"/>
                          <w:spacing w:val="-10"/>
                          <w:sz w:val="16"/>
                          <w:lang w:eastAsia="zh-CN"/>
                        </w:rPr>
                        <w:t>)</w:t>
                      </w:r>
                    </w:p>
                    <w:p w14:paraId="6496D521" w14:textId="77777777" w:rsidR="00292957" w:rsidRDefault="00000000">
                      <w:pPr>
                        <w:pStyle w:val="a3"/>
                        <w:spacing w:line="243" w:lineRule="exact"/>
                        <w:ind w:left="597"/>
                        <w:rPr>
                          <w:rFonts w:ascii="Times New Roman" w:eastAsia="Times New Roma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免责申明</w:t>
                      </w:r>
                      <w:r>
                        <w:rPr>
                          <w:rFonts w:ascii="Times New Roman" w:eastAsia="Times New Roman"/>
                          <w:spacing w:val="-10"/>
                          <w:lang w:eastAsia="zh-CN"/>
                        </w:rPr>
                        <w:t>:</w:t>
                      </w:r>
                    </w:p>
                    <w:p w14:paraId="097B3C44" w14:textId="77777777" w:rsidR="00292957" w:rsidRDefault="00000000">
                      <w:pPr>
                        <w:pStyle w:val="a3"/>
                        <w:spacing w:before="7" w:line="216" w:lineRule="auto"/>
                        <w:ind w:left="597" w:right="254"/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本化学品安全技术说明书的资料是依据我们相信可靠的来源中获得。但是</w:t>
                      </w:r>
                      <w:r>
                        <w:rPr>
                          <w:rFonts w:ascii="Times New Roman" w:eastAsia="Times New Roman"/>
                          <w:spacing w:val="-7"/>
                          <w:lang w:eastAsia="zh-CN"/>
                        </w:rPr>
                        <w:t xml:space="preserve">, </w:t>
                      </w:r>
                      <w:r>
                        <w:rPr>
                          <w:lang w:eastAsia="zh-CN"/>
                        </w:rPr>
                        <w:t>我们对所提供的数据并没有明示或隐含的保证。此产品的处理、储存、使用或弃置状况和方法是我们无法控制和可能超越我们的知识范围。在任何情况下</w:t>
                      </w:r>
                      <w:r>
                        <w:rPr>
                          <w:rFonts w:ascii="Times New Roman" w:eastAsia="Times New Roman"/>
                          <w:spacing w:val="12"/>
                          <w:lang w:eastAsia="zh-CN"/>
                        </w:rPr>
                        <w:t>,</w:t>
                      </w:r>
                      <w:r>
                        <w:rPr>
                          <w:lang w:eastAsia="zh-CN"/>
                        </w:rPr>
                        <w:t>我们均不会承担因不当处理、储存、使用或弃置此化学品时所造成的损失、损害或相关费用。本化学品安全技术说明书是按此产品编造</w:t>
                      </w:r>
                      <w:proofErr w:type="gramStart"/>
                      <w:r>
                        <w:rPr>
                          <w:lang w:eastAsia="zh-CN"/>
                        </w:rPr>
                        <w:t>及只能</w:t>
                      </w:r>
                      <w:proofErr w:type="gramEnd"/>
                      <w:r>
                        <w:rPr>
                          <w:lang w:eastAsia="zh-CN"/>
                        </w:rPr>
                        <w:t>应用于此产品。如此产品</w:t>
                      </w:r>
                      <w:r>
                        <w:rPr>
                          <w:spacing w:val="-2"/>
                          <w:lang w:eastAsia="zh-CN"/>
                        </w:rPr>
                        <w:t>被使用为另一产品的组件</w:t>
                      </w:r>
                      <w:r>
                        <w:rPr>
                          <w:rFonts w:ascii="Times New Roman" w:eastAsia="Times New Roman"/>
                          <w:spacing w:val="-2"/>
                          <w:lang w:eastAsia="zh-CN"/>
                        </w:rPr>
                        <w:t>,</w:t>
                      </w:r>
                      <w:r>
                        <w:rPr>
                          <w:spacing w:val="-2"/>
                          <w:lang w:eastAsia="zh-CN"/>
                        </w:rPr>
                        <w:t>此化学品安全技术说明书并不适用。</w:t>
                      </w:r>
                    </w:p>
                    <w:p w14:paraId="57C3B80C" w14:textId="77777777" w:rsidR="00292957" w:rsidRDefault="00000000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33" w:line="333" w:lineRule="exact"/>
                        <w:ind w:hanging="105"/>
                        <w:jc w:val="both"/>
                        <w:rPr>
                          <w:rFonts w:ascii="Times New Roman" w:eastAsia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Microsoft JhengHei" w:eastAsia="Microsoft JhengHei"/>
                          <w:b/>
                          <w:sz w:val="20"/>
                        </w:rPr>
                        <w:t>缩写</w:t>
                      </w:r>
                      <w:proofErr w:type="spellEnd"/>
                      <w:r>
                        <w:rPr>
                          <w:rFonts w:ascii="Times New Roman" w:eastAsia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0A7878CF" w14:textId="77777777" w:rsidR="00292957" w:rsidRDefault="00000000">
                      <w:pPr>
                        <w:spacing w:line="146" w:lineRule="exact"/>
                        <w:ind w:left="597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ADR: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Accord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relatif</w:t>
                      </w:r>
                      <w:proofErr w:type="spellEnd"/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au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transport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des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marchandises</w:t>
                      </w:r>
                      <w:proofErr w:type="spellEnd"/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dangereuses</w:t>
                      </w:r>
                      <w:proofErr w:type="spellEnd"/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par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route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(European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Agreement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Concerning</w:t>
                      </w:r>
                      <w:r>
                        <w:rPr>
                          <w:rFonts w:ascii="Times New Roman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9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</w:p>
                    <w:p w14:paraId="4ABF4583" w14:textId="77777777" w:rsidR="00292957" w:rsidRDefault="00000000">
                      <w:pPr>
                        <w:spacing w:line="178" w:lineRule="exact"/>
                        <w:ind w:left="597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Carriage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by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Road)</w:t>
                      </w:r>
                    </w:p>
                    <w:p w14:paraId="26DA81CA" w14:textId="77777777" w:rsidR="00292957" w:rsidRDefault="00000000">
                      <w:pPr>
                        <w:spacing w:before="1" w:line="232" w:lineRule="auto"/>
                        <w:ind w:left="597" w:right="5064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IMDG: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Maritime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Code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for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Dangerous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Goods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IATA: International Air Transport Association</w:t>
                      </w:r>
                    </w:p>
                    <w:p w14:paraId="27B1FC00" w14:textId="77777777" w:rsidR="00292957" w:rsidRDefault="00000000">
                      <w:pPr>
                        <w:spacing w:line="232" w:lineRule="auto"/>
                        <w:ind w:left="597" w:right="3759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GHS: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Globally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Harmonised</w:t>
                      </w:r>
                      <w:proofErr w:type="spellEnd"/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System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Classification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Labelling</w:t>
                      </w:r>
                      <w:r>
                        <w:rPr>
                          <w:rFonts w:ascii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EINECS: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European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Inventory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Existing</w:t>
                      </w:r>
                      <w:r>
                        <w:rPr>
                          <w:rFonts w:ascii="Times New Roman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Commercial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Substances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ELINCS: European List of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Notified Chemical Substances</w:t>
                      </w:r>
                    </w:p>
                    <w:p w14:paraId="721D48C4" w14:textId="77777777" w:rsidR="00292957" w:rsidRDefault="00000000">
                      <w:pPr>
                        <w:spacing w:line="232" w:lineRule="auto"/>
                        <w:ind w:left="597" w:right="3759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CAS: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Abstracts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Service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(division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of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the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American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Chemical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Society)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DNEL: Derived No-Effect Level (REACH)</w:t>
                      </w:r>
                    </w:p>
                    <w:p w14:paraId="687D6CF4" w14:textId="77777777" w:rsidR="00292957" w:rsidRDefault="00000000">
                      <w:pPr>
                        <w:spacing w:line="232" w:lineRule="auto"/>
                        <w:ind w:left="597" w:right="5779"/>
                        <w:rPr>
                          <w:rFonts w:ascii="Times New Roman" w:hint="eastAsia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PNEC: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Predicted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No-Effect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Concentration</w:t>
                      </w:r>
                      <w:r>
                        <w:rPr>
                          <w:rFonts w:ascii="Times New Roman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>(REACH)</w:t>
                      </w:r>
                      <w:r>
                        <w:rPr>
                          <w:rFonts w:asci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LC50: Lethal concentration, 50 percent</w:t>
                      </w:r>
                    </w:p>
                    <w:p w14:paraId="2EC9C042" w14:textId="77777777" w:rsidR="00292957" w:rsidRDefault="00000000">
                      <w:pPr>
                        <w:spacing w:before="2" w:line="218" w:lineRule="auto"/>
                        <w:ind w:left="597" w:right="6816"/>
                        <w:rPr>
                          <w:rFonts w:hint="eastAsia"/>
                          <w:sz w:val="16"/>
                        </w:rPr>
                      </w:pPr>
                      <w:r>
                        <w:rPr>
                          <w:rFonts w:ascii="Times New Roman" w:eastAsia="Times New Roman"/>
                          <w:sz w:val="16"/>
                        </w:rPr>
                        <w:t>LD50: Lethal dose, 50 percent</w:t>
                      </w:r>
                      <w:r>
                        <w:rPr>
                          <w:rFonts w:ascii="Times New Roman" w:eastAsia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pacing w:val="-2"/>
                          <w:sz w:val="16"/>
                        </w:rPr>
                        <w:t>PBT</w:t>
                      </w:r>
                      <w:r>
                        <w:rPr>
                          <w:rFonts w:ascii="Times New Roman" w:eastAsia="Times New Roman"/>
                          <w:spacing w:val="-5"/>
                          <w:sz w:val="16"/>
                        </w:rPr>
                        <w:t xml:space="preserve">: </w:t>
                      </w:r>
                      <w:proofErr w:type="spellStart"/>
                      <w:r>
                        <w:rPr>
                          <w:spacing w:val="-2"/>
                          <w:sz w:val="16"/>
                        </w:rPr>
                        <w:t>持久性生物累积性有毒物质</w:t>
                      </w:r>
                      <w:proofErr w:type="spellEnd"/>
                    </w:p>
                    <w:p w14:paraId="0CE161DF" w14:textId="77777777" w:rsidR="00292957" w:rsidRDefault="00000000">
                      <w:pPr>
                        <w:spacing w:line="172" w:lineRule="exact"/>
                        <w:ind w:left="597"/>
                        <w:rPr>
                          <w:rFonts w:ascii="Times New Roman" w:hint="eastAsia"/>
                          <w:sz w:val="16"/>
                        </w:rPr>
                      </w:pPr>
                      <w:proofErr w:type="spellStart"/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vPvB</w:t>
                      </w:r>
                      <w:proofErr w:type="spellEnd"/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: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Persistent</w:t>
                      </w:r>
                      <w:r>
                        <w:rPr>
                          <w:rFonts w:ascii="Times New Roman"/>
                          <w:spacing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and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very</w:t>
                      </w:r>
                      <w:r>
                        <w:rPr>
                          <w:rFonts w:ascii="Times New Roman"/>
                          <w:spacing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Bioaccumulative</w:t>
                      </w:r>
                    </w:p>
                    <w:p w14:paraId="3D745CD6" w14:textId="77777777" w:rsidR="00292957" w:rsidRDefault="00000000">
                      <w:pPr>
                        <w:numPr>
                          <w:ilvl w:val="0"/>
                          <w:numId w:val="24"/>
                        </w:numPr>
                        <w:tabs>
                          <w:tab w:val="left" w:pos="597"/>
                        </w:tabs>
                        <w:spacing w:before="4" w:line="221" w:lineRule="exact"/>
                        <w:ind w:hanging="105"/>
                        <w:rPr>
                          <w:rFonts w:ascii="Times New Roman" w:hint="eastAsia"/>
                          <w:b/>
                          <w:sz w:val="20"/>
                        </w:rPr>
                      </w:pPr>
                      <w:r>
                        <w:rPr>
                          <w:rFonts w:ascii="Times New Roman"/>
                          <w:b/>
                          <w:spacing w:val="-2"/>
                          <w:sz w:val="20"/>
                        </w:rPr>
                        <w:t>***************************************************************************************</w:t>
                      </w:r>
                    </w:p>
                    <w:p w14:paraId="341A59C1" w14:textId="77777777" w:rsidR="00292957" w:rsidRDefault="00000000">
                      <w:pPr>
                        <w:pStyle w:val="a3"/>
                        <w:spacing w:line="247" w:lineRule="exact"/>
                        <w:ind w:left="597"/>
                        <w:rPr>
                          <w:rFonts w:hint="eastAsia"/>
                        </w:rPr>
                      </w:pPr>
                      <w:r>
                        <w:rPr>
                          <w:spacing w:val="-10"/>
                        </w:rPr>
                        <w:t>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sz w:val="12"/>
        </w:rPr>
        <w:t>EU</w:t>
      </w:r>
    </w:p>
    <w:sectPr w:rsidR="00292957">
      <w:headerReference w:type="default" r:id="rId25"/>
      <w:footerReference w:type="default" r:id="rId26"/>
      <w:pgSz w:w="11910" w:h="16840"/>
      <w:pgMar w:top="1720" w:right="992" w:bottom="20" w:left="992" w:header="9" w:footer="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17CB" w14:textId="77777777" w:rsidR="00920F21" w:rsidRDefault="00920F21">
      <w:pPr>
        <w:rPr>
          <w:rFonts w:hint="eastAsia"/>
        </w:rPr>
      </w:pPr>
      <w:r>
        <w:separator/>
      </w:r>
    </w:p>
  </w:endnote>
  <w:endnote w:type="continuationSeparator" w:id="0">
    <w:p w14:paraId="6415E570" w14:textId="77777777" w:rsidR="00920F21" w:rsidRDefault="00920F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9E88" w14:textId="77777777" w:rsidR="00292957" w:rsidRDefault="00000000">
    <w:pPr>
      <w:pStyle w:val="a3"/>
      <w:spacing w:line="14" w:lineRule="auto"/>
      <w:rPr>
        <w:rFonts w:hint="eastAsia"/>
        <w:sz w:val="3"/>
      </w:rPr>
    </w:pPr>
    <w:r>
      <w:rPr>
        <w:noProof/>
        <w:sz w:val="3"/>
      </w:rPr>
      <mc:AlternateContent>
        <mc:Choice Requires="wps">
          <w:drawing>
            <wp:anchor distT="0" distB="0" distL="0" distR="0" simplePos="0" relativeHeight="251642880" behindDoc="1" locked="0" layoutInCell="1" allowOverlap="1" wp14:anchorId="3CCA74D2" wp14:editId="3DF079E0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D498E4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A74D2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88" type="#_x0000_t202" style="position:absolute;margin-left:-1pt;margin-top:839.7pt;width:4.95pt;height:3pt;z-index:-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" filled="f" stroked="f">
              <v:textbox inset="0,0,0,0">
                <w:txbxContent>
                  <w:p w14:paraId="2BD498E4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7D10" w14:textId="77777777" w:rsidR="00292957" w:rsidRDefault="00000000">
    <w:pPr>
      <w:pStyle w:val="a3"/>
      <w:spacing w:line="14" w:lineRule="auto"/>
      <w:rPr>
        <w:rFonts w:hint="eastAsia"/>
        <w:sz w:val="3"/>
      </w:rPr>
    </w:pPr>
    <w:r>
      <w:rPr>
        <w:noProof/>
        <w:sz w:val="3"/>
      </w:rPr>
      <mc:AlternateContent>
        <mc:Choice Requires="wps">
          <w:drawing>
            <wp:anchor distT="0" distB="0" distL="0" distR="0" simplePos="0" relativeHeight="251641856" behindDoc="1" locked="0" layoutInCell="1" allowOverlap="1" wp14:anchorId="4D805B31" wp14:editId="50375851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5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BA5FD5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805B31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89" type="#_x0000_t202" style="position:absolute;margin-left:-1pt;margin-top:839.7pt;width:4.95pt;height:3pt;z-index:-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" filled="f" stroked="f">
              <v:textbox inset="0,0,0,0">
                <w:txbxContent>
                  <w:p w14:paraId="03BA5FD5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724A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3615B66" wp14:editId="08FC1F9D">
              <wp:simplePos x="0" y="0"/>
              <wp:positionH relativeFrom="page">
                <wp:posOffset>6628765</wp:posOffset>
              </wp:positionH>
              <wp:positionV relativeFrom="page">
                <wp:posOffset>9862820</wp:posOffset>
              </wp:positionV>
              <wp:extent cx="126365" cy="101600"/>
              <wp:effectExtent l="0" t="0" r="0" b="0"/>
              <wp:wrapNone/>
              <wp:docPr id="56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423F87" w14:textId="77777777" w:rsidR="00292957" w:rsidRDefault="00000000">
                          <w:pPr>
                            <w:spacing w:line="137" w:lineRule="exact"/>
                            <w:ind w:left="20"/>
                            <w:rPr>
                              <w:rFonts w:ascii="Times New Roman" w:hint="eastAsia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15B66" id="_x0000_t202" coordsize="21600,21600" o:spt="202" path="m,l,21600r21600,l21600,xe">
              <v:stroke joinstyle="miter"/>
              <v:path gradientshapeok="t" o:connecttype="rect"/>
            </v:shapetype>
            <v:shape id="Textbox 56" o:spid="_x0000_s1101" type="#_x0000_t202" style="position:absolute;margin-left:521.95pt;margin-top:776.6pt;width:9.95pt;height: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" filled="f" stroked="f">
              <v:textbox inset="0,0,0,0">
                <w:txbxContent>
                  <w:p w14:paraId="0C423F87" w14:textId="77777777" w:rsidR="00292957" w:rsidRDefault="00000000">
                    <w:pPr>
                      <w:spacing w:line="137" w:lineRule="exact"/>
                      <w:ind w:left="20"/>
                      <w:rPr>
                        <w:rFonts w:ascii="Times New Roman" w:hint="eastAsia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B558F6B" wp14:editId="2C6BDD5B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7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44DDBA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558F6B" id="Textbox 57" o:spid="_x0000_s1102" type="#_x0000_t202" style="position:absolute;margin-left:-1pt;margin-top:839.7pt;width:4.95pt;height: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" filled="f" stroked="f">
              <v:textbox inset="0,0,0,0">
                <w:txbxContent>
                  <w:p w14:paraId="6444DDBA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9C3C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117AB99" wp14:editId="441EE79F">
              <wp:simplePos x="0" y="0"/>
              <wp:positionH relativeFrom="page">
                <wp:posOffset>6110605</wp:posOffset>
              </wp:positionH>
              <wp:positionV relativeFrom="page">
                <wp:posOffset>9556750</wp:posOffset>
              </wp:positionV>
              <wp:extent cx="644525" cy="258445"/>
              <wp:effectExtent l="0" t="0" r="0" b="0"/>
              <wp:wrapNone/>
              <wp:docPr id="54" name="Text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8908BE" w14:textId="77777777" w:rsidR="00292957" w:rsidRDefault="00000000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页继续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02214B80" w14:textId="77777777" w:rsidR="00292957" w:rsidRDefault="00000000">
                          <w:pPr>
                            <w:spacing w:before="44"/>
                            <w:ind w:right="18"/>
                            <w:jc w:val="right"/>
                            <w:rPr>
                              <w:rFonts w:ascii="Times New Roman" w:hint="eastAsia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7AB99" id="_x0000_t202" coordsize="21600,21600" o:spt="202" path="m,l,21600r21600,l21600,xe">
              <v:stroke joinstyle="miter"/>
              <v:path gradientshapeok="t" o:connecttype="rect"/>
            </v:shapetype>
            <v:shape id="Textbox 54" o:spid="_x0000_s1103" type="#_x0000_t202" style="position:absolute;margin-left:481.15pt;margin-top:752.5pt;width:50.75pt;height:20.3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" filled="f" stroked="f">
              <v:textbox inset="0,0,0,0">
                <w:txbxContent>
                  <w:p w14:paraId="768908BE" w14:textId="77777777" w:rsidR="00292957" w:rsidRDefault="00000000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页继续</w:t>
                    </w:r>
                    <w:proofErr w:type="spellEnd"/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02214B80" w14:textId="77777777" w:rsidR="00292957" w:rsidRDefault="00000000">
                    <w:pPr>
                      <w:spacing w:before="44"/>
                      <w:ind w:right="18"/>
                      <w:jc w:val="right"/>
                      <w:rPr>
                        <w:rFonts w:ascii="Times New Roman" w:hint="eastAsia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0A88CD6" wp14:editId="0D2FD1ED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55" name="Text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56A0FE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A88CD6" id="Textbox 55" o:spid="_x0000_s1104" type="#_x0000_t202" style="position:absolute;margin-left:-1pt;margin-top:839.7pt;width:4.95pt;height: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" filled="f" stroked="f">
              <v:textbox inset="0,0,0,0">
                <w:txbxContent>
                  <w:p w14:paraId="6756A0FE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F612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556265C8" wp14:editId="3AE782AC">
              <wp:simplePos x="0" y="0"/>
              <wp:positionH relativeFrom="page">
                <wp:posOffset>6628765</wp:posOffset>
              </wp:positionH>
              <wp:positionV relativeFrom="page">
                <wp:posOffset>10154920</wp:posOffset>
              </wp:positionV>
              <wp:extent cx="126365" cy="101600"/>
              <wp:effectExtent l="0" t="0" r="0" b="0"/>
              <wp:wrapNone/>
              <wp:docPr id="86" name="Textbox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4" cy="101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2DA08F" w14:textId="77777777" w:rsidR="00292957" w:rsidRDefault="00000000">
                          <w:pPr>
                            <w:spacing w:line="137" w:lineRule="exact"/>
                            <w:ind w:left="20"/>
                            <w:rPr>
                              <w:rFonts w:ascii="Times New Roman" w:hint="eastAsia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265C8" id="_x0000_t202" coordsize="21600,21600" o:spt="202" path="m,l,21600r21600,l21600,xe">
              <v:stroke joinstyle="miter"/>
              <v:path gradientshapeok="t" o:connecttype="rect"/>
            </v:shapetype>
            <v:shape id="Textbox 86" o:spid="_x0000_s1116" type="#_x0000_t202" style="position:absolute;margin-left:521.95pt;margin-top:799.6pt;width:9.95pt;height:8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" filled="f" stroked="f">
              <v:textbox inset="0,0,0,0">
                <w:txbxContent>
                  <w:p w14:paraId="592DA08F" w14:textId="77777777" w:rsidR="00292957" w:rsidRDefault="00000000">
                    <w:pPr>
                      <w:spacing w:line="137" w:lineRule="exact"/>
                      <w:ind w:left="20"/>
                      <w:rPr>
                        <w:rFonts w:ascii="Times New Roman" w:hint="eastAsia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5E8CD23B" wp14:editId="5B6A01CA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7" name="Textbox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4BDD54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8CD23B" id="Textbox 87" o:spid="_x0000_s1117" type="#_x0000_t202" style="position:absolute;margin-left:-1pt;margin-top:839.7pt;width:4.95pt;height:3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" filled="f" stroked="f">
              <v:textbox inset="0,0,0,0">
                <w:txbxContent>
                  <w:p w14:paraId="244BDD54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8753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0CD392DB" wp14:editId="2BB58153">
              <wp:simplePos x="0" y="0"/>
              <wp:positionH relativeFrom="page">
                <wp:posOffset>6110605</wp:posOffset>
              </wp:positionH>
              <wp:positionV relativeFrom="page">
                <wp:posOffset>9571990</wp:posOffset>
              </wp:positionV>
              <wp:extent cx="644525" cy="258445"/>
              <wp:effectExtent l="0" t="0" r="0" b="0"/>
              <wp:wrapNone/>
              <wp:docPr id="84" name="Textbox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525" cy="258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A62A5" w14:textId="77777777" w:rsidR="00292957" w:rsidRDefault="00000000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21"/>
                              <w:sz w:val="16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页继续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  <w:p w14:paraId="70E70458" w14:textId="77777777" w:rsidR="00292957" w:rsidRDefault="00000000">
                          <w:pPr>
                            <w:spacing w:before="44"/>
                            <w:ind w:right="18"/>
                            <w:jc w:val="right"/>
                            <w:rPr>
                              <w:rFonts w:ascii="Times New Roman" w:hint="eastAsia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2"/>
                            </w:rPr>
                            <w:t>EU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392DB" id="_x0000_t202" coordsize="21600,21600" o:spt="202" path="m,l,21600r21600,l21600,xe">
              <v:stroke joinstyle="miter"/>
              <v:path gradientshapeok="t" o:connecttype="rect"/>
            </v:shapetype>
            <v:shape id="Textbox 84" o:spid="_x0000_s1118" type="#_x0000_t202" style="position:absolute;margin-left:481.15pt;margin-top:753.7pt;width:50.75pt;height:20.3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" filled="f" stroked="f">
              <v:textbox inset="0,0,0,0">
                <w:txbxContent>
                  <w:p w14:paraId="0E3A62A5" w14:textId="77777777" w:rsidR="00292957" w:rsidRDefault="00000000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21"/>
                        <w:sz w:val="16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页继续</w:t>
                    </w:r>
                    <w:proofErr w:type="spellEnd"/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  <w:p w14:paraId="70E70458" w14:textId="77777777" w:rsidR="00292957" w:rsidRDefault="00000000">
                    <w:pPr>
                      <w:spacing w:before="44"/>
                      <w:ind w:right="18"/>
                      <w:jc w:val="right"/>
                      <w:rPr>
                        <w:rFonts w:ascii="Times New Roman" w:hint="eastAsia"/>
                        <w:sz w:val="12"/>
                      </w:rPr>
                    </w:pPr>
                    <w:r>
                      <w:rPr>
                        <w:rFonts w:ascii="Times New Roman"/>
                        <w:spacing w:val="-5"/>
                        <w:sz w:val="12"/>
                      </w:rPr>
                      <w:t>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6D2F159B" wp14:editId="425CCDF3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85" name="Textbox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416973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2F159B" id="Textbox 85" o:spid="_x0000_s1119" type="#_x0000_t202" style="position:absolute;margin-left:-1pt;margin-top:839.7pt;width:4.95pt;height:3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" filled="f" stroked="f">
              <v:textbox inset="0,0,0,0">
                <w:txbxContent>
                  <w:p w14:paraId="02416973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4864" w14:textId="77777777" w:rsidR="00292957" w:rsidRDefault="00000000">
    <w:pPr>
      <w:pStyle w:val="a3"/>
      <w:spacing w:line="14" w:lineRule="auto"/>
      <w:rPr>
        <w:rFonts w:hint="eastAsia"/>
        <w:sz w:val="3"/>
      </w:rPr>
    </w:pPr>
    <w:r>
      <w:rPr>
        <w:noProof/>
        <w:sz w:val="3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594982BE" wp14:editId="74298F1C">
              <wp:simplePos x="0" y="0"/>
              <wp:positionH relativeFrom="page">
                <wp:posOffset>-12700</wp:posOffset>
              </wp:positionH>
              <wp:positionV relativeFrom="page">
                <wp:posOffset>10664190</wp:posOffset>
              </wp:positionV>
              <wp:extent cx="62865" cy="38100"/>
              <wp:effectExtent l="0" t="0" r="0" b="0"/>
              <wp:wrapNone/>
              <wp:docPr id="116" name="Textbox 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8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5D3EBA" w14:textId="77777777" w:rsidR="00292957" w:rsidRDefault="00000000">
                          <w:pPr>
                            <w:spacing w:before="20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982BE" id="_x0000_t202" coordsize="21600,21600" o:spt="202" path="m,l,21600r21600,l21600,xe">
              <v:stroke joinstyle="miter"/>
              <v:path gradientshapeok="t" o:connecttype="rect"/>
            </v:shapetype>
            <v:shape id="Textbox 116" o:spid="_x0000_s1125" type="#_x0000_t202" style="position:absolute;margin-left:-1pt;margin-top:839.7pt;width:4.95pt;height: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" filled="f" stroked="f">
              <v:textbox inset="0,0,0,0">
                <w:txbxContent>
                  <w:p w14:paraId="5A5D3EBA" w14:textId="77777777" w:rsidR="00292957" w:rsidRDefault="00000000">
                    <w:pPr>
                      <w:spacing w:before="20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B9D05" w14:textId="77777777" w:rsidR="00920F21" w:rsidRDefault="00920F21">
      <w:pPr>
        <w:rPr>
          <w:rFonts w:hint="eastAsia"/>
        </w:rPr>
      </w:pPr>
      <w:r>
        <w:separator/>
      </w:r>
    </w:p>
  </w:footnote>
  <w:footnote w:type="continuationSeparator" w:id="0">
    <w:p w14:paraId="59D92237" w14:textId="77777777" w:rsidR="00920F21" w:rsidRDefault="00920F2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3F85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34688" behindDoc="1" locked="0" layoutInCell="1" allowOverlap="1" wp14:anchorId="47C87EFB" wp14:editId="71BC3C58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8" name="Graphic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45CB41" id="Graphic 8" o:spid="_x0000_s1026" style="position:absolute;margin-left:54.95pt;margin-top:63.35pt;width:485.3pt;height:23.3pt;z-index:-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5712" behindDoc="1" locked="0" layoutInCell="1" allowOverlap="1" wp14:anchorId="5D640204" wp14:editId="60AE2BA4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9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8E5FE9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40204" id="_x0000_t202" coordsize="21600,21600" o:spt="202" path="m,l,21600r21600,l21600,xe">
              <v:stroke joinstyle="miter"/>
              <v:path gradientshapeok="t" o:connecttype="rect"/>
            </v:shapetype>
            <v:shape id="Textbox 9" o:spid="_x0000_s1078" type="#_x0000_t202" style="position:absolute;margin-left:500.35pt;margin-top:-.5pt;width:27.7pt;height:13.1pt;z-index:-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" filled="f" stroked="f">
              <v:textbox inset="0,0,0,0">
                <w:txbxContent>
                  <w:p w14:paraId="7D8E5FE9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6736" behindDoc="1" locked="0" layoutInCell="1" allowOverlap="1" wp14:anchorId="14CD2AC4" wp14:editId="1DEE622B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03B34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1FEBF217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39B318AC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CD2AC4" id="Textbox 10" o:spid="_x0000_s1079" type="#_x0000_t202" style="position:absolute;margin-left:194.35pt;margin-top:11.5pt;width:206.25pt;height:47.15pt;z-index:-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" filled="f" stroked="f">
              <v:textbox inset="0,0,0,0">
                <w:txbxContent>
                  <w:p w14:paraId="2C003B34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1FEBF217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39B318AC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7760" behindDoc="1" locked="0" layoutInCell="1" allowOverlap="1" wp14:anchorId="5D38D19A" wp14:editId="67CDF3CF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7C0B36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38D19A" id="Textbox 11" o:spid="_x0000_s1080" type="#_x0000_t202" style="position:absolute;margin-left:66.9pt;margin-top:45.5pt;width:93.45pt;height:13.1pt;z-index:-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" filled="f" stroked="f">
              <v:textbox inset="0,0,0,0">
                <w:txbxContent>
                  <w:p w14:paraId="237C0B36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8784" behindDoc="1" locked="0" layoutInCell="1" allowOverlap="1" wp14:anchorId="630F377F" wp14:editId="59D0E12C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263423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>在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</w:rPr>
                            <w:t>审核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0F377F" id="Textbox 12" o:spid="_x0000_s1081" type="#_x0000_t202" style="position:absolute;margin-left:444.9pt;margin-top:45.5pt;width:83.15pt;height:13.1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" filled="f" stroked="f">
              <v:textbox inset="0,0,0,0">
                <w:txbxContent>
                  <w:p w14:paraId="32263423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>在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</w:rPr>
                      <w:t>审核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9808" behindDoc="1" locked="0" layoutInCell="1" allowOverlap="1" wp14:anchorId="3D5B2D40" wp14:editId="6DE3C90A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64945" cy="197485"/>
              <wp:effectExtent l="0" t="0" r="0" b="0"/>
              <wp:wrapNone/>
              <wp:docPr id="1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494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663645" w14:textId="3D248681" w:rsidR="00292957" w:rsidRDefault="00000000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5B2D40" id="Textbox 13" o:spid="_x0000_s1082" type="#_x0000_t202" style="position:absolute;margin-left:66.9pt;margin-top:66.7pt;width:115.35pt;height:15.55pt;z-index:-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" filled="f" stroked="f">
              <v:textbox inset="0,0,0,0">
                <w:txbxContent>
                  <w:p w14:paraId="7C663645" w14:textId="3D248681" w:rsidR="00292957" w:rsidRDefault="00000000">
                    <w:pPr>
                      <w:spacing w:line="310" w:lineRule="exact"/>
                      <w:ind w:left="20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0832" behindDoc="1" locked="0" layoutInCell="1" allowOverlap="1" wp14:anchorId="56A467D6" wp14:editId="7C306976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E53D78" w14:textId="77777777" w:rsidR="00292957" w:rsidRDefault="00000000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15"/>
                              <w:sz w:val="16"/>
                            </w:rPr>
                            <w:t>接第</w:t>
                          </w:r>
                          <w:proofErr w:type="spellEnd"/>
                          <w:r>
                            <w:rPr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A467D6" id="Textbox 14" o:spid="_x0000_s1083" type="#_x0000_t202" style="position:absolute;margin-left:489.05pt;margin-top:96.8pt;width:39pt;height:10.75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" filled="f" stroked="f">
              <v:textbox inset="0,0,0,0">
                <w:txbxContent>
                  <w:p w14:paraId="53E53D78" w14:textId="77777777" w:rsidR="00292957" w:rsidRDefault="00000000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proofErr w:type="spellStart"/>
                    <w:r>
                      <w:rPr>
                        <w:spacing w:val="-15"/>
                        <w:sz w:val="16"/>
                      </w:rPr>
                      <w:t>接第</w:t>
                    </w:r>
                    <w:proofErr w:type="spellEnd"/>
                    <w:r>
                      <w:rPr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D5A11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30592" behindDoc="1" locked="0" layoutInCell="1" allowOverlap="1" wp14:anchorId="684AC335" wp14:editId="172FC576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916F8A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AC33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84" type="#_x0000_t202" style="position:absolute;margin-left:500.35pt;margin-top:-.5pt;width:27.7pt;height:13.1pt;z-index:-2516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" filled="f" stroked="f">
              <v:textbox inset="0,0,0,0">
                <w:txbxContent>
                  <w:p w14:paraId="7A916F8A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1616" behindDoc="1" locked="0" layoutInCell="1" allowOverlap="1" wp14:anchorId="1EB7075A" wp14:editId="6EA1C61C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BBDF5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4C335471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683B573A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B7075A" id="Textbox 5" o:spid="_x0000_s1085" type="#_x0000_t202" style="position:absolute;margin-left:194.35pt;margin-top:11.5pt;width:206.25pt;height:47.15pt;z-index:-2516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" filled="f" stroked="f">
              <v:textbox inset="0,0,0,0">
                <w:txbxContent>
                  <w:p w14:paraId="5E7BBDF5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4C335471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683B573A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2640" behindDoc="1" locked="0" layoutInCell="1" allowOverlap="1" wp14:anchorId="4F3A05C6" wp14:editId="7FFC6274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3954CD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.11.01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3A05C6" id="Textbox 6" o:spid="_x0000_s1086" type="#_x0000_t202" style="position:absolute;margin-left:66.9pt;margin-top:45.5pt;width:93.45pt;height:13.1pt;z-index:-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" filled="f" stroked="f">
              <v:textbox inset="0,0,0,0">
                <w:txbxContent>
                  <w:p w14:paraId="383954CD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.11.01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33664" behindDoc="1" locked="0" layoutInCell="1" allowOverlap="1" wp14:anchorId="105A0111" wp14:editId="67E7A5A4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E1E9C3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11.01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5A0111" id="Textbox 7" o:spid="_x0000_s1087" type="#_x0000_t202" style="position:absolute;margin-left:444.9pt;margin-top:45.5pt;width:83.15pt;height:13.1pt;z-index:-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" filled="f" stroked="f">
              <v:textbox inset="0,0,0,0">
                <w:txbxContent>
                  <w:p w14:paraId="15E1E9C3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11.01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E371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0048" behindDoc="1" locked="0" layoutInCell="1" allowOverlap="1" wp14:anchorId="7643FC61" wp14:editId="29361717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7" name="Graphic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22C097" id="Graphic 47" o:spid="_x0000_s1026" style="position:absolute;margin-left:54.95pt;margin-top:63.35pt;width:485.3pt;height:23.3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1B209EF4" wp14:editId="4D7EC910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8" name="Textbox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7DD48B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09EF4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90" type="#_x0000_t202" style="position:absolute;margin-left:500.35pt;margin-top:-.5pt;width:27.7pt;height:13.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" filled="f" stroked="f">
              <v:textbox inset="0,0,0,0">
                <w:txbxContent>
                  <w:p w14:paraId="047DD48B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4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13F43D29" wp14:editId="1BDB1946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9" name="Text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9F76C6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229C3E15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5F066F4A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F43D29" id="Textbox 49" o:spid="_x0000_s1091" type="#_x0000_t202" style="position:absolute;margin-left:194.35pt;margin-top:11.5pt;width:206.25pt;height:47.1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" filled="f" stroked="f">
              <v:textbox inset="0,0,0,0">
                <w:txbxContent>
                  <w:p w14:paraId="0A9F76C6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229C3E15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5F066F4A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3F6561EE" wp14:editId="2F6AB696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50" name="Textbox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9A8075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  <w:p w14:paraId="1B3EDAED" w14:textId="77777777" w:rsidR="00292957" w:rsidRDefault="00292957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6561EE" id="Textbox 50" o:spid="_x0000_s1092" type="#_x0000_t202" style="position:absolute;margin-left:66.9pt;margin-top:45.5pt;width:93.45pt;height:13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" filled="f" stroked="f">
              <v:textbox inset="0,0,0,0">
                <w:txbxContent>
                  <w:p w14:paraId="2D9A8075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  <w:p w14:paraId="1B3EDAED" w14:textId="77777777" w:rsidR="00292957" w:rsidRDefault="00292957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BEB6B24" wp14:editId="017A04F8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51" name="Text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BC48CB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EB6B24" id="Textbox 51" o:spid="_x0000_s1093" type="#_x0000_t202" style="position:absolute;margin-left:444.9pt;margin-top:45.5pt;width:83.15pt;height:13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" filled="f" stroked="f">
              <v:textbox inset="0,0,0,0">
                <w:txbxContent>
                  <w:p w14:paraId="19BC48CB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11D5D1C" wp14:editId="1E89CBCC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73835" cy="197485"/>
              <wp:effectExtent l="0" t="0" r="0" b="0"/>
              <wp:wrapNone/>
              <wp:docPr id="52" name="Text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8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893703" w14:textId="6142C361" w:rsidR="00292957" w:rsidRDefault="00000000">
                          <w:pPr>
                            <w:spacing w:line="310" w:lineRule="exact"/>
                            <w:ind w:leftChars="9" w:left="224" w:hangingChars="100" w:hanging="204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1D5D1C" id="Textbox 52" o:spid="_x0000_s1094" type="#_x0000_t202" style="position:absolute;margin-left:66.9pt;margin-top:66.7pt;width:116.05pt;height:15.5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" filled="f" stroked="f">
              <v:textbox inset="0,0,0,0">
                <w:txbxContent>
                  <w:p w14:paraId="52893703" w14:textId="6142C361" w:rsidR="00292957" w:rsidRDefault="00000000">
                    <w:pPr>
                      <w:spacing w:line="310" w:lineRule="exact"/>
                      <w:ind w:leftChars="9" w:left="224" w:hangingChars="100" w:hanging="204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75C2122" wp14:editId="146FEEE5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53" name="Textbox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90538D" w14:textId="77777777" w:rsidR="00292957" w:rsidRDefault="00000000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15"/>
                              <w:sz w:val="16"/>
                            </w:rPr>
                            <w:t>接第</w:t>
                          </w:r>
                          <w:proofErr w:type="spellEnd"/>
                          <w:r>
                            <w:rPr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5C2122" id="Textbox 53" o:spid="_x0000_s1095" type="#_x0000_t202" style="position:absolute;margin-left:489.05pt;margin-top:96.8pt;width:39pt;height:10.7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" filled="f" stroked="f">
              <v:textbox inset="0,0,0,0">
                <w:txbxContent>
                  <w:p w14:paraId="0B90538D" w14:textId="77777777" w:rsidR="00292957" w:rsidRDefault="00000000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proofErr w:type="spellStart"/>
                    <w:r>
                      <w:rPr>
                        <w:spacing w:val="-15"/>
                        <w:sz w:val="16"/>
                      </w:rPr>
                      <w:t>接第</w:t>
                    </w:r>
                    <w:proofErr w:type="spellEnd"/>
                    <w:r>
                      <w:rPr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49100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43904" behindDoc="1" locked="0" layoutInCell="1" allowOverlap="1" wp14:anchorId="252C7CFE" wp14:editId="36C3DFC9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41" name="Graphic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8F93A4" id="Graphic 41" o:spid="_x0000_s1026" style="position:absolute;margin-left:54.95pt;margin-top:63.35pt;width:485.3pt;height:23.3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4928" behindDoc="1" locked="0" layoutInCell="1" allowOverlap="1" wp14:anchorId="136CEEC0" wp14:editId="550FEF3A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42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051FAD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CEEC0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96" type="#_x0000_t202" style="position:absolute;margin-left:500.35pt;margin-top:-.5pt;width:27.7pt;height:13.1pt;z-index:-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" filled="f" stroked="f">
              <v:textbox inset="0,0,0,0">
                <w:txbxContent>
                  <w:p w14:paraId="39051FAD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5F5955BE" wp14:editId="013B336B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43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4CEDD0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6A4C38A0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092539D4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5955BE" id="Textbox 43" o:spid="_x0000_s1097" type="#_x0000_t202" style="position:absolute;margin-left:194.35pt;margin-top:11.5pt;width:206.25pt;height:47.1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" filled="f" stroked="f">
              <v:textbox inset="0,0,0,0">
                <w:txbxContent>
                  <w:p w14:paraId="684CEDD0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6A4C38A0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092539D4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573037BB" wp14:editId="6FD6F30C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A4F294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  <w:p w14:paraId="40FB0516" w14:textId="77777777" w:rsidR="00292957" w:rsidRDefault="00292957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3037BB" id="Textbox 44" o:spid="_x0000_s1098" type="#_x0000_t202" style="position:absolute;margin-left:66.9pt;margin-top:45.5pt;width:93.45pt;height:13.1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" filled="f" stroked="f">
              <v:textbox inset="0,0,0,0">
                <w:txbxContent>
                  <w:p w14:paraId="46A4F294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  <w:p w14:paraId="40FB0516" w14:textId="77777777" w:rsidR="00292957" w:rsidRDefault="00292957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8000" behindDoc="1" locked="0" layoutInCell="1" allowOverlap="1" wp14:anchorId="2437112A" wp14:editId="6F9A5132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45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643A25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37112A" id="Textbox 45" o:spid="_x0000_s1099" type="#_x0000_t202" style="position:absolute;margin-left:444.9pt;margin-top:45.5pt;width:83.15pt;height:13.1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" filled="f" stroked="f">
              <v:textbox inset="0,0,0,0">
                <w:txbxContent>
                  <w:p w14:paraId="68643A25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024" behindDoc="1" locked="0" layoutInCell="1" allowOverlap="1" wp14:anchorId="0E29DC4F" wp14:editId="76F580F6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73835" cy="197485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8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A6870C" w14:textId="1349E619" w:rsidR="00292957" w:rsidRDefault="00000000">
                          <w:pPr>
                            <w:spacing w:line="310" w:lineRule="exact"/>
                            <w:ind w:leftChars="9" w:left="224" w:hangingChars="100" w:hanging="204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proofErr w:type="gramStart"/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hint="eastAsia"/>
                              <w:b/>
                              <w:spacing w:val="-4"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29DC4F" id="Textbox 46" o:spid="_x0000_s1100" type="#_x0000_t202" style="position:absolute;margin-left:66.9pt;margin-top:66.7pt;width:116.05pt;height:15.55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" filled="f" stroked="f">
              <v:textbox inset="0,0,0,0">
                <w:txbxContent>
                  <w:p w14:paraId="68A6870C" w14:textId="1349E619" w:rsidR="00292957" w:rsidRDefault="00000000">
                    <w:pPr>
                      <w:spacing w:line="310" w:lineRule="exact"/>
                      <w:ind w:leftChars="9" w:left="224" w:hangingChars="100" w:hanging="204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proofErr w:type="gramStart"/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hint="eastAsia"/>
                        <w:b/>
                        <w:spacing w:val="-4"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C1A3A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E951F06" wp14:editId="39D436A5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77" name="Graphic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B50086" id="Graphic 77" o:spid="_x0000_s1026" style="position:absolute;margin-left:54.95pt;margin-top:63.35pt;width:485.3pt;height:23.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D412F63" wp14:editId="68C39B77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78" name="Textbox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5155D1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412F63" id="_x0000_t202" coordsize="21600,21600" o:spt="202" path="m,l,21600r21600,l21600,xe">
              <v:stroke joinstyle="miter"/>
              <v:path gradientshapeok="t" o:connecttype="rect"/>
            </v:shapetype>
            <v:shape id="Textbox 78" o:spid="_x0000_s1105" type="#_x0000_t202" style="position:absolute;margin-left:500.35pt;margin-top:-.5pt;width:27.7pt;height:13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" filled="f" stroked="f">
              <v:textbox inset="0,0,0,0">
                <w:txbxContent>
                  <w:p w14:paraId="4A5155D1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6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3300E68" wp14:editId="55A56E04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79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C13B07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42025BAD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6F83D768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300E68" id="Textbox 79" o:spid="_x0000_s1106" type="#_x0000_t202" style="position:absolute;margin-left:194.35pt;margin-top:11.5pt;width:206.25pt;height:4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" filled="f" stroked="f">
              <v:textbox inset="0,0,0,0">
                <w:txbxContent>
                  <w:p w14:paraId="5AC13B07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42025BAD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6F83D768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67A7F2C" wp14:editId="646D8E27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80" name="Textbox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BDC79E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>: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  <w:p w14:paraId="2E9FFC93" w14:textId="77777777" w:rsidR="00292957" w:rsidRDefault="00292957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7A7F2C" id="Textbox 80" o:spid="_x0000_s1107" type="#_x0000_t202" style="position:absolute;margin-left:66.9pt;margin-top:45.5pt;width:93.45pt;height:13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" filled="f" stroked="f">
              <v:textbox inset="0,0,0,0">
                <w:txbxContent>
                  <w:p w14:paraId="7FBDC79E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2"/>
                      </w:rPr>
                      <w:t>: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  <w:p w14:paraId="2E9FFC93" w14:textId="77777777" w:rsidR="00292957" w:rsidRDefault="00292957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9F35FD5" wp14:editId="68B05D45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81" name="Textbox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725BFE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F35FD5" id="Textbox 81" o:spid="_x0000_s1108" type="#_x0000_t202" style="position:absolute;margin-left:444.9pt;margin-top:45.5pt;width:83.15pt;height:13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" filled="f" stroked="f">
              <v:textbox inset="0,0,0,0">
                <w:txbxContent>
                  <w:p w14:paraId="5D725BFE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50F719AD" wp14:editId="32A0D41F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655445" cy="197485"/>
              <wp:effectExtent l="0" t="0" r="0" b="0"/>
              <wp:wrapNone/>
              <wp:docPr id="82" name="Textbox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544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80D0FB" w14:textId="119CB9F5" w:rsidR="00292957" w:rsidRDefault="00000000">
                          <w:pPr>
                            <w:spacing w:line="310" w:lineRule="exact"/>
                            <w:ind w:leftChars="9" w:left="224" w:hangingChars="100" w:hanging="204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F719AD" id="Textbox 82" o:spid="_x0000_s1109" type="#_x0000_t202" style="position:absolute;margin-left:66.9pt;margin-top:66.7pt;width:130.35pt;height:15.5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" filled="f" stroked="f">
              <v:textbox inset="0,0,0,0">
                <w:txbxContent>
                  <w:p w14:paraId="3D80D0FB" w14:textId="119CB9F5" w:rsidR="00292957" w:rsidRDefault="00000000">
                    <w:pPr>
                      <w:spacing w:line="310" w:lineRule="exact"/>
                      <w:ind w:leftChars="9" w:left="224" w:hangingChars="100" w:hanging="204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5EF66DAB" wp14:editId="2EDA331B">
              <wp:simplePos x="0" y="0"/>
              <wp:positionH relativeFrom="page">
                <wp:posOffset>6210935</wp:posOffset>
              </wp:positionH>
              <wp:positionV relativeFrom="page">
                <wp:posOffset>1229360</wp:posOffset>
              </wp:positionV>
              <wp:extent cx="495300" cy="136525"/>
              <wp:effectExtent l="0" t="0" r="0" b="0"/>
              <wp:wrapNone/>
              <wp:docPr id="83" name="Textbox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BD3779" w14:textId="77777777" w:rsidR="00292957" w:rsidRDefault="00000000">
                          <w:pPr>
                            <w:spacing w:line="201" w:lineRule="exact"/>
                            <w:ind w:left="20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15"/>
                              <w:sz w:val="16"/>
                            </w:rPr>
                            <w:t>接第</w:t>
                          </w:r>
                          <w:proofErr w:type="spellEnd"/>
                          <w:r>
                            <w:rPr>
                              <w:spacing w:val="-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F66DAB" id="Textbox 83" o:spid="_x0000_s1110" type="#_x0000_t202" style="position:absolute;margin-left:489.05pt;margin-top:96.8pt;width:39pt;height:10.7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" filled="f" stroked="f">
              <v:textbox inset="0,0,0,0">
                <w:txbxContent>
                  <w:p w14:paraId="0EBD3779" w14:textId="77777777" w:rsidR="00292957" w:rsidRDefault="00000000">
                    <w:pPr>
                      <w:spacing w:line="201" w:lineRule="exact"/>
                      <w:ind w:left="20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proofErr w:type="spellStart"/>
                    <w:r>
                      <w:rPr>
                        <w:spacing w:val="-15"/>
                        <w:sz w:val="16"/>
                      </w:rPr>
                      <w:t>接第</w:t>
                    </w:r>
                    <w:proofErr w:type="spellEnd"/>
                    <w:r>
                      <w:rPr>
                        <w:spacing w:val="-1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5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1CCF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3E76190" wp14:editId="5E96811D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71" name="Graphic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46251B" id="Graphic 71" o:spid="_x0000_s1026" style="position:absolute;margin-left:54.95pt;margin-top:63.35pt;width:485.3pt;height:23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EE43164" wp14:editId="2347ACD6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72" name="Text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64331F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43164" id="_x0000_t202" coordsize="21600,21600" o:spt="202" path="m,l,21600r21600,l21600,xe">
              <v:stroke joinstyle="miter"/>
              <v:path gradientshapeok="t" o:connecttype="rect"/>
            </v:shapetype>
            <v:shape id="Textbox 72" o:spid="_x0000_s1111" type="#_x0000_t202" style="position:absolute;margin-left:500.35pt;margin-top:-.5pt;width:27.7pt;height:13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" filled="f" stroked="f">
              <v:textbox inset="0,0,0,0">
                <w:txbxContent>
                  <w:p w14:paraId="7A64331F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5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FBE499D" wp14:editId="121AC489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73" name="Textbox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33702C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29630068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56136701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BE499D" id="Textbox 73" o:spid="_x0000_s1112" type="#_x0000_t202" style="position:absolute;margin-left:194.35pt;margin-top:11.5pt;width:206.25pt;height:47.1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" filled="f" stroked="f">
              <v:textbox inset="0,0,0,0">
                <w:txbxContent>
                  <w:p w14:paraId="2D33702C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29630068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56136701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7F26D99" wp14:editId="1A635868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74" name="Textbox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7F024A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  <w:p w14:paraId="2C879A64" w14:textId="77777777" w:rsidR="00292957" w:rsidRDefault="00292957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F26D99" id="Textbox 74" o:spid="_x0000_s1113" type="#_x0000_t202" style="position:absolute;margin-left:66.9pt;margin-top:45.5pt;width:93.45pt;height:13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" filled="f" stroked="f">
              <v:textbox inset="0,0,0,0">
                <w:txbxContent>
                  <w:p w14:paraId="1D7F024A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  <w:p w14:paraId="2C879A64" w14:textId="77777777" w:rsidR="00292957" w:rsidRDefault="00292957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0434EBE" wp14:editId="6130BB5E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75" name="Textbox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7500F7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</w:rPr>
                            <w:t>审核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434EBE" id="Textbox 75" o:spid="_x0000_s1114" type="#_x0000_t202" style="position:absolute;margin-left:444.9pt;margin-top:45.5pt;width:83.15pt;height:13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" filled="f" stroked="f">
              <v:textbox inset="0,0,0,0">
                <w:txbxContent>
                  <w:p w14:paraId="0A7500F7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</w:rPr>
                      <w:t>审核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2590F82A" wp14:editId="458D3621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35735" cy="197485"/>
              <wp:effectExtent l="0" t="0" r="0" b="0"/>
              <wp:wrapNone/>
              <wp:docPr id="76" name="Textbox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73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6FB84A" w14:textId="4C72C081" w:rsidR="00292957" w:rsidRDefault="00000000">
                          <w:pPr>
                            <w:spacing w:line="310" w:lineRule="exact"/>
                            <w:ind w:leftChars="9" w:left="224" w:hangingChars="100" w:hanging="204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90F82A" id="Textbox 76" o:spid="_x0000_s1115" type="#_x0000_t202" style="position:absolute;margin-left:66.9pt;margin-top:66.7pt;width:113.05pt;height:15.5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" filled="f" stroked="f">
              <v:textbox inset="0,0,0,0">
                <w:txbxContent>
                  <w:p w14:paraId="776FB84A" w14:textId="4C72C081" w:rsidR="00292957" w:rsidRDefault="00000000">
                    <w:pPr>
                      <w:spacing w:line="310" w:lineRule="exact"/>
                      <w:ind w:leftChars="9" w:left="224" w:hangingChars="100" w:hanging="204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E373" w14:textId="77777777" w:rsidR="00292957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D55B9D1" wp14:editId="5CC67F42">
              <wp:simplePos x="0" y="0"/>
              <wp:positionH relativeFrom="page">
                <wp:posOffset>697865</wp:posOffset>
              </wp:positionH>
              <wp:positionV relativeFrom="page">
                <wp:posOffset>804545</wp:posOffset>
              </wp:positionV>
              <wp:extent cx="6163310" cy="295910"/>
              <wp:effectExtent l="0" t="0" r="0" b="0"/>
              <wp:wrapNone/>
              <wp:docPr id="110" name="Graphic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3310" cy="2959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3310" h="295910">
                            <a:moveTo>
                              <a:pt x="0" y="0"/>
                            </a:moveTo>
                            <a:lnTo>
                              <a:pt x="6160007" y="0"/>
                            </a:lnTo>
                          </a:path>
                          <a:path w="6163310" h="295910">
                            <a:moveTo>
                              <a:pt x="0" y="3047"/>
                            </a:moveTo>
                            <a:lnTo>
                              <a:pt x="6160007" y="3047"/>
                            </a:lnTo>
                          </a:path>
                          <a:path w="6163310" h="295910">
                            <a:moveTo>
                              <a:pt x="0" y="292607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0" y="295655"/>
                            </a:moveTo>
                            <a:lnTo>
                              <a:pt x="6160007" y="295655"/>
                            </a:lnTo>
                          </a:path>
                          <a:path w="6163310" h="295910">
                            <a:moveTo>
                              <a:pt x="0" y="0"/>
                            </a:moveTo>
                            <a:lnTo>
                              <a:pt x="0" y="292607"/>
                            </a:lnTo>
                          </a:path>
                          <a:path w="6163310" h="295910">
                            <a:moveTo>
                              <a:pt x="6160007" y="0"/>
                            </a:moveTo>
                            <a:lnTo>
                              <a:pt x="6160007" y="292607"/>
                            </a:lnTo>
                          </a:path>
                          <a:path w="6163310" h="295910">
                            <a:moveTo>
                              <a:pt x="3047" y="0"/>
                            </a:moveTo>
                            <a:lnTo>
                              <a:pt x="3047" y="292607"/>
                            </a:lnTo>
                          </a:path>
                          <a:path w="6163310" h="295910">
                            <a:moveTo>
                              <a:pt x="6163055" y="0"/>
                            </a:moveTo>
                            <a:lnTo>
                              <a:pt x="6163055" y="292607"/>
                            </a:lnTo>
                          </a:path>
                        </a:pathLst>
                      </a:custGeom>
                      <a:ln w="3047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0BAF9E" id="Graphic 110" o:spid="_x0000_s1026" style="position:absolute;margin-left:54.95pt;margin-top:63.35pt;width:485.3pt;height:23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3310,295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" path="m,l6160007,em,3047r6160007,em,292607r6160007,em,295655r6160007,em,l,292607em6160007,r,292607em3047,r,292607em6163055,r,292607e" filled="f" strokecolor="blue" strokeweight=".084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460CFC64" wp14:editId="7B3B5401">
              <wp:simplePos x="0" y="0"/>
              <wp:positionH relativeFrom="page">
                <wp:posOffset>6354445</wp:posOffset>
              </wp:positionH>
              <wp:positionV relativeFrom="page">
                <wp:posOffset>-6350</wp:posOffset>
              </wp:positionV>
              <wp:extent cx="351790" cy="166370"/>
              <wp:effectExtent l="0" t="0" r="0" b="0"/>
              <wp:wrapNone/>
              <wp:docPr id="111" name="Textbox 1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179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B50C22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4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/7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CFC64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120" type="#_x0000_t202" style="position:absolute;margin-left:500.35pt;margin-top:-.5pt;width:27.7pt;height:13.1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" filled="f" stroked="f">
              <v:textbox inset="0,0,0,0">
                <w:txbxContent>
                  <w:p w14:paraId="1BB50C22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4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separate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7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/7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2E1295BD" wp14:editId="1A073261">
              <wp:simplePos x="0" y="0"/>
              <wp:positionH relativeFrom="page">
                <wp:posOffset>2468245</wp:posOffset>
              </wp:positionH>
              <wp:positionV relativeFrom="page">
                <wp:posOffset>146050</wp:posOffset>
              </wp:positionV>
              <wp:extent cx="2619375" cy="598805"/>
              <wp:effectExtent l="0" t="0" r="0" b="0"/>
              <wp:wrapNone/>
              <wp:docPr id="112" name="Textbox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19375" cy="5988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039C70" w14:textId="77777777" w:rsidR="00292957" w:rsidRDefault="00000000">
                          <w:pPr>
                            <w:spacing w:line="319" w:lineRule="exact"/>
                            <w:ind w:right="7"/>
                            <w:jc w:val="center"/>
                            <w:rPr>
                              <w:rFonts w:ascii="Microsoft JhengHei" w:eastAsia="Microsoft JhengHei" w:hint="eastAsia"/>
                              <w:b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609576D6" w14:textId="77777777" w:rsidR="00292957" w:rsidRDefault="00000000">
                          <w:pPr>
                            <w:spacing w:line="321" w:lineRule="exact"/>
                            <w:ind w:left="7" w:right="7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1"/>
                              <w:lang w:eastAsia="zh-CN"/>
                            </w:rPr>
                            <w:t xml:space="preserve">欧盟法规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(EC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1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No.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6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1907/2006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4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lang w:eastAsia="zh-CN"/>
                            </w:rPr>
                            <w:t xml:space="preserve">及 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2"/>
                              <w:lang w:eastAsia="zh-CN"/>
                            </w:rPr>
                            <w:t>1272/2008</w:t>
                          </w:r>
                        </w:p>
                        <w:p w14:paraId="60FCDD36" w14:textId="77777777" w:rsidR="00292957" w:rsidRDefault="00000000">
                          <w:pPr>
                            <w:pStyle w:val="a3"/>
                            <w:spacing w:before="33"/>
                            <w:ind w:left="5" w:right="7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1295BD" id="Textbox 112" o:spid="_x0000_s1121" type="#_x0000_t202" style="position:absolute;margin-left:194.35pt;margin-top:11.5pt;width:206.25pt;height:47.1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" filled="f" stroked="f">
              <v:textbox inset="0,0,0,0">
                <w:txbxContent>
                  <w:p w14:paraId="77039C70" w14:textId="77777777" w:rsidR="00292957" w:rsidRDefault="00000000">
                    <w:pPr>
                      <w:spacing w:line="319" w:lineRule="exact"/>
                      <w:ind w:right="7"/>
                      <w:jc w:val="center"/>
                      <w:rPr>
                        <w:rFonts w:ascii="Microsoft JhengHei" w:eastAsia="Microsoft JhengHei" w:hint="eastAsia"/>
                        <w:b/>
                        <w:sz w:val="28"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609576D6" w14:textId="77777777" w:rsidR="00292957" w:rsidRDefault="00000000">
                    <w:pPr>
                      <w:spacing w:line="321" w:lineRule="exact"/>
                      <w:ind w:left="7" w:right="7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1"/>
                        <w:lang w:eastAsia="zh-CN"/>
                      </w:rPr>
                      <w:t xml:space="preserve">欧盟法规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(EC</w:t>
                    </w:r>
                    <w:r>
                      <w:rPr>
                        <w:rFonts w:ascii="Times New Roman" w:eastAsia="Times New Roman"/>
                        <w:b/>
                        <w:spacing w:val="1"/>
                        <w:lang w:eastAsia="zh-CN"/>
                      </w:rPr>
                      <w:t xml:space="preserve">)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No.</w:t>
                    </w:r>
                    <w:r>
                      <w:rPr>
                        <w:rFonts w:ascii="Times New Roman" w:eastAsia="Times New Roman"/>
                        <w:b/>
                        <w:spacing w:val="6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1907/2006</w:t>
                    </w:r>
                    <w:r>
                      <w:rPr>
                        <w:rFonts w:ascii="Times New Roman" w:eastAsia="Times New Roman"/>
                        <w:b/>
                        <w:spacing w:val="4"/>
                        <w:lang w:eastAsia="zh-CN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4"/>
                        <w:lang w:eastAsia="zh-CN"/>
                      </w:rPr>
                      <w:t xml:space="preserve">及 </w:t>
                    </w:r>
                    <w:r>
                      <w:rPr>
                        <w:rFonts w:ascii="Times New Roman" w:eastAsia="Times New Roman"/>
                        <w:b/>
                        <w:spacing w:val="-2"/>
                        <w:lang w:eastAsia="zh-CN"/>
                      </w:rPr>
                      <w:t>1272/2008</w:t>
                    </w:r>
                  </w:p>
                  <w:p w14:paraId="60FCDD36" w14:textId="77777777" w:rsidR="00292957" w:rsidRDefault="00000000">
                    <w:pPr>
                      <w:pStyle w:val="a3"/>
                      <w:spacing w:before="33"/>
                      <w:ind w:left="5" w:right="7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212467FD" wp14:editId="0CB629F5">
              <wp:simplePos x="0" y="0"/>
              <wp:positionH relativeFrom="page">
                <wp:posOffset>849630</wp:posOffset>
              </wp:positionH>
              <wp:positionV relativeFrom="page">
                <wp:posOffset>577850</wp:posOffset>
              </wp:positionV>
              <wp:extent cx="1186815" cy="166370"/>
              <wp:effectExtent l="0" t="0" r="0" b="0"/>
              <wp:wrapNone/>
              <wp:docPr id="113" name="Textbox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81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5D3337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2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</w:p>
                        <w:p w14:paraId="3A82A8A3" w14:textId="77777777" w:rsidR="00292957" w:rsidRDefault="00292957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2467FD" id="Textbox 113" o:spid="_x0000_s1122" type="#_x0000_t202" style="position:absolute;margin-left:66.9pt;margin-top:45.5pt;width:93.45pt;height:13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" filled="f" stroked="f">
              <v:textbox inset="0,0,0,0">
                <w:txbxContent>
                  <w:p w14:paraId="485D3337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eastAsia="Times New Roman"/>
                        <w:spacing w:val="2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</w:p>
                  <w:p w14:paraId="3A82A8A3" w14:textId="77777777" w:rsidR="00292957" w:rsidRDefault="00292957">
                    <w:pPr>
                      <w:pStyle w:val="a3"/>
                      <w:spacing w:line="250" w:lineRule="exact"/>
                      <w:ind w:left="20"/>
                      <w:rPr>
                        <w:rFonts w:ascii="Times New Roman" w:eastAsia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37455B3" wp14:editId="6108889F">
              <wp:simplePos x="0" y="0"/>
              <wp:positionH relativeFrom="page">
                <wp:posOffset>5650230</wp:posOffset>
              </wp:positionH>
              <wp:positionV relativeFrom="page">
                <wp:posOffset>577850</wp:posOffset>
              </wp:positionV>
              <wp:extent cx="1056005" cy="166370"/>
              <wp:effectExtent l="0" t="0" r="0" b="0"/>
              <wp:wrapNone/>
              <wp:docPr id="114" name="Textbox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600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5A796F" w14:textId="77777777" w:rsidR="00292957" w:rsidRDefault="00000000">
                          <w:pPr>
                            <w:pStyle w:val="a3"/>
                            <w:spacing w:line="250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3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01</w:t>
                          </w:r>
                          <w:r>
                            <w:rPr>
                              <w:rFonts w:ascii="Times New Roman" w:eastAsia="Times New Roman"/>
                              <w:spacing w:val="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</w:rPr>
                            <w:t>审核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7455B3" id="Textbox 114" o:spid="_x0000_s1123" type="#_x0000_t202" style="position:absolute;margin-left:444.9pt;margin-top:45.5pt;width:83.15pt;height:13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" filled="f" stroked="f">
              <v:textbox inset="0,0,0,0">
                <w:txbxContent>
                  <w:p w14:paraId="3C5A796F" w14:textId="77777777" w:rsidR="00292957" w:rsidRDefault="00000000">
                    <w:pPr>
                      <w:pStyle w:val="a3"/>
                      <w:spacing w:line="250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3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01</w:t>
                    </w:r>
                    <w:r>
                      <w:rPr>
                        <w:rFonts w:ascii="Times New Roman" w:eastAsia="Times New Roman"/>
                        <w:spacing w:val="4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</w:rPr>
                      <w:t>审核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1F6E1860" wp14:editId="5DA9E1D5">
              <wp:simplePos x="0" y="0"/>
              <wp:positionH relativeFrom="page">
                <wp:posOffset>849630</wp:posOffset>
              </wp:positionH>
              <wp:positionV relativeFrom="page">
                <wp:posOffset>847090</wp:posOffset>
              </wp:positionV>
              <wp:extent cx="1483995" cy="197485"/>
              <wp:effectExtent l="0" t="0" r="0" b="0"/>
              <wp:wrapNone/>
              <wp:docPr id="115" name="Textbox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3995" cy="197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CAB7B" w14:textId="638ECCF6" w:rsidR="00292957" w:rsidRDefault="00000000">
                          <w:pPr>
                            <w:spacing w:line="310" w:lineRule="exact"/>
                            <w:ind w:left="20"/>
                            <w:rPr>
                              <w:rFonts w:ascii="Microsoft JhengHei" w:eastAsia="Microsoft JhengHei" w:hint="eastAsia"/>
                              <w:b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4"/>
                              <w:sz w:val="20"/>
                            </w:rPr>
                            <w:t xml:space="preserve">： </w:t>
                          </w:r>
                          <w:proofErr w:type="gramStart"/>
                          <w:r w:rsidR="00576A0F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 w:rsidR="00FA1646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线材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6E1860" id="Textbox 115" o:spid="_x0000_s1124" type="#_x0000_t202" style="position:absolute;margin-left:66.9pt;margin-top:66.7pt;width:116.85pt;height:15.5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" filled="f" stroked="f">
              <v:textbox inset="0,0,0,0">
                <w:txbxContent>
                  <w:p w14:paraId="4A6CAB7B" w14:textId="638ECCF6" w:rsidR="00292957" w:rsidRDefault="00000000">
                    <w:pPr>
                      <w:spacing w:line="310" w:lineRule="exact"/>
                      <w:ind w:left="20"/>
                      <w:rPr>
                        <w:rFonts w:ascii="Microsoft JhengHei" w:eastAsia="Microsoft JhengHei"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4"/>
                        <w:sz w:val="20"/>
                      </w:rPr>
                      <w:t xml:space="preserve">： </w:t>
                    </w:r>
                    <w:proofErr w:type="gramStart"/>
                    <w:r w:rsidR="00576A0F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 w:rsidR="00FA1646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r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线材</w:t>
                    </w:r>
                    <w:proofErr w:type="spellEnd"/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" w15:restartNumberingAfterBreak="0">
    <w:nsid w:val="9C8AC8EF"/>
    <w:multiLevelType w:val="multilevel"/>
    <w:tmpl w:val="9C8AC8EF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2" w15:restartNumberingAfterBreak="0">
    <w:nsid w:val="B0F1ACD9"/>
    <w:multiLevelType w:val="multilevel"/>
    <w:tmpl w:val="B0F1ACD9"/>
    <w:lvl w:ilvl="0">
      <w:numFmt w:val="bullet"/>
      <w:lvlText w:val="·"/>
      <w:lvlJc w:val="left"/>
      <w:pPr>
        <w:ind w:left="59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09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18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27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36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54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3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72" w:hanging="106"/>
      </w:pPr>
      <w:rPr>
        <w:rFonts w:hint="default"/>
        <w:lang w:val="en-US" w:eastAsia="en-US" w:bidi="ar-SA"/>
      </w:rPr>
    </w:lvl>
  </w:abstractNum>
  <w:abstractNum w:abstractNumId="3" w15:restartNumberingAfterBreak="0">
    <w:nsid w:val="B5E306ED"/>
    <w:multiLevelType w:val="multilevel"/>
    <w:tmpl w:val="B5E306ED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4" w15:restartNumberingAfterBreak="0">
    <w:nsid w:val="BF205925"/>
    <w:multiLevelType w:val="multilevel"/>
    <w:tmpl w:val="BF205925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5" w15:restartNumberingAfterBreak="0">
    <w:nsid w:val="C8879AEF"/>
    <w:multiLevelType w:val="multilevel"/>
    <w:tmpl w:val="C8879AEF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6" w15:restartNumberingAfterBreak="0">
    <w:nsid w:val="CF092B84"/>
    <w:multiLevelType w:val="multilevel"/>
    <w:tmpl w:val="CF092B84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7" w15:restartNumberingAfterBreak="0">
    <w:nsid w:val="D7F9FE59"/>
    <w:multiLevelType w:val="multilevel"/>
    <w:tmpl w:val="D7F9FE59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8" w15:restartNumberingAfterBreak="0">
    <w:nsid w:val="DCBA6B53"/>
    <w:multiLevelType w:val="multilevel"/>
    <w:tmpl w:val="DCBA6B53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9" w15:restartNumberingAfterBreak="0">
    <w:nsid w:val="F4B5D9F5"/>
    <w:multiLevelType w:val="multilevel"/>
    <w:tmpl w:val="F4B5D9F5"/>
    <w:lvl w:ilvl="0">
      <w:numFmt w:val="bullet"/>
      <w:lvlText w:val="·"/>
      <w:lvlJc w:val="left"/>
      <w:pPr>
        <w:ind w:left="105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718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33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55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73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92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810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428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047" w:hanging="106"/>
      </w:pPr>
      <w:rPr>
        <w:rFonts w:hint="default"/>
        <w:lang w:val="en-US" w:eastAsia="en-US" w:bidi="ar-SA"/>
      </w:rPr>
    </w:lvl>
  </w:abstractNum>
  <w:abstractNum w:abstractNumId="10" w15:restartNumberingAfterBreak="0">
    <w:nsid w:val="0053208E"/>
    <w:multiLevelType w:val="multilevel"/>
    <w:tmpl w:val="0053208E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1" w15:restartNumberingAfterBreak="0">
    <w:nsid w:val="0248C179"/>
    <w:multiLevelType w:val="multilevel"/>
    <w:tmpl w:val="0248C179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2" w15:restartNumberingAfterBreak="0">
    <w:nsid w:val="03D62ECE"/>
    <w:multiLevelType w:val="multilevel"/>
    <w:tmpl w:val="03D62ECE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3" w15:restartNumberingAfterBreak="0">
    <w:nsid w:val="0E640482"/>
    <w:multiLevelType w:val="multilevel"/>
    <w:tmpl w:val="0E640482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4" w15:restartNumberingAfterBreak="0">
    <w:nsid w:val="2470EC97"/>
    <w:multiLevelType w:val="multilevel"/>
    <w:tmpl w:val="2470EC97"/>
    <w:lvl w:ilvl="0">
      <w:numFmt w:val="bullet"/>
      <w:lvlText w:val="·"/>
      <w:lvlJc w:val="left"/>
      <w:pPr>
        <w:ind w:left="60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106"/>
      </w:pPr>
      <w:rPr>
        <w:rFonts w:hint="default"/>
        <w:lang w:val="en-US" w:eastAsia="en-US" w:bidi="ar-SA"/>
      </w:rPr>
    </w:lvl>
  </w:abstractNum>
  <w:abstractNum w:abstractNumId="15" w15:restartNumberingAfterBreak="0">
    <w:nsid w:val="25B654F3"/>
    <w:multiLevelType w:val="multilevel"/>
    <w:tmpl w:val="25B654F3"/>
    <w:lvl w:ilvl="0">
      <w:numFmt w:val="bullet"/>
      <w:lvlText w:val="·"/>
      <w:lvlJc w:val="left"/>
      <w:pPr>
        <w:ind w:left="105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544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88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432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876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320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764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209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653" w:hanging="106"/>
      </w:pPr>
      <w:rPr>
        <w:rFonts w:hint="default"/>
        <w:lang w:val="en-US" w:eastAsia="en-US" w:bidi="ar-SA"/>
      </w:rPr>
    </w:lvl>
  </w:abstractNum>
  <w:abstractNum w:abstractNumId="16" w15:restartNumberingAfterBreak="0">
    <w:nsid w:val="2A8F537B"/>
    <w:multiLevelType w:val="multilevel"/>
    <w:tmpl w:val="2A8F537B"/>
    <w:lvl w:ilvl="0">
      <w:numFmt w:val="bullet"/>
      <w:lvlText w:val="·"/>
      <w:lvlJc w:val="left"/>
      <w:pPr>
        <w:ind w:left="105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30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161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691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22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52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283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813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344" w:hanging="106"/>
      </w:pPr>
      <w:rPr>
        <w:rFonts w:hint="default"/>
        <w:lang w:val="en-US" w:eastAsia="en-US" w:bidi="ar-SA"/>
      </w:rPr>
    </w:lvl>
  </w:abstractNum>
  <w:abstractNum w:abstractNumId="17" w15:restartNumberingAfterBreak="0">
    <w:nsid w:val="46A08BB8"/>
    <w:multiLevelType w:val="multilevel"/>
    <w:tmpl w:val="46A08BB8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18" w15:restartNumberingAfterBreak="0">
    <w:nsid w:val="4C1BAE26"/>
    <w:multiLevelType w:val="multilevel"/>
    <w:tmpl w:val="4C1BAE26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65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91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17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8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294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619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945" w:hanging="106"/>
      </w:pPr>
      <w:rPr>
        <w:rFonts w:hint="default"/>
        <w:lang w:val="en-US" w:eastAsia="en-US" w:bidi="ar-SA"/>
      </w:rPr>
    </w:lvl>
  </w:abstractNum>
  <w:abstractNum w:abstractNumId="19" w15:restartNumberingAfterBreak="0">
    <w:nsid w:val="4D4DC07F"/>
    <w:multiLevelType w:val="multilevel"/>
    <w:tmpl w:val="4D4DC07F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0" w15:restartNumberingAfterBreak="0">
    <w:nsid w:val="59ADCABA"/>
    <w:multiLevelType w:val="multilevel"/>
    <w:tmpl w:val="59ADCABA"/>
    <w:lvl w:ilvl="0">
      <w:numFmt w:val="bullet"/>
      <w:lvlText w:val="·"/>
      <w:lvlJc w:val="left"/>
      <w:pPr>
        <w:ind w:left="105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485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871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56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4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28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413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799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184" w:hanging="106"/>
      </w:pPr>
      <w:rPr>
        <w:rFonts w:hint="default"/>
        <w:lang w:val="en-US" w:eastAsia="en-US" w:bidi="ar-SA"/>
      </w:rPr>
    </w:lvl>
  </w:abstractNum>
  <w:abstractNum w:abstractNumId="21" w15:restartNumberingAfterBreak="0">
    <w:nsid w:val="5A241D34"/>
    <w:multiLevelType w:val="multilevel"/>
    <w:tmpl w:val="5A241D34"/>
    <w:lvl w:ilvl="0">
      <w:numFmt w:val="bullet"/>
      <w:lvlText w:val="·"/>
      <w:lvlJc w:val="left"/>
      <w:pPr>
        <w:ind w:left="3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23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6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89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72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56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9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22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106"/>
      </w:pPr>
      <w:rPr>
        <w:rFonts w:hint="default"/>
        <w:lang w:val="en-US" w:eastAsia="en-US" w:bidi="ar-SA"/>
      </w:rPr>
    </w:lvl>
  </w:abstractNum>
  <w:abstractNum w:abstractNumId="22" w15:restartNumberingAfterBreak="0">
    <w:nsid w:val="60382F6E"/>
    <w:multiLevelType w:val="multilevel"/>
    <w:tmpl w:val="60382F6E"/>
    <w:lvl w:ilvl="0">
      <w:numFmt w:val="bullet"/>
      <w:lvlText w:val="·"/>
      <w:lvlJc w:val="left"/>
      <w:pPr>
        <w:ind w:left="105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811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522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233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44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55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366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077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788" w:hanging="106"/>
      </w:pPr>
      <w:rPr>
        <w:rFonts w:hint="default"/>
        <w:lang w:val="en-US" w:eastAsia="en-US" w:bidi="ar-SA"/>
      </w:rPr>
    </w:lvl>
  </w:abstractNum>
  <w:abstractNum w:abstractNumId="23" w15:restartNumberingAfterBreak="0">
    <w:nsid w:val="72183CF9"/>
    <w:multiLevelType w:val="multilevel"/>
    <w:tmpl w:val="72183CF9"/>
    <w:lvl w:ilvl="0">
      <w:numFmt w:val="bullet"/>
      <w:lvlText w:val="·"/>
      <w:lvlJc w:val="left"/>
      <w:pPr>
        <w:ind w:left="712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640" w:hanging="10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60" w:hanging="10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80" w:hanging="10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00" w:hanging="10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0" w:hanging="10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40" w:hanging="10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60" w:hanging="10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0" w:hanging="106"/>
      </w:pPr>
      <w:rPr>
        <w:rFonts w:hint="default"/>
        <w:lang w:val="en-US" w:eastAsia="en-US" w:bidi="ar-SA"/>
      </w:rPr>
    </w:lvl>
  </w:abstractNum>
  <w:num w:numId="1" w16cid:durableId="281965605">
    <w:abstractNumId w:val="10"/>
  </w:num>
  <w:num w:numId="2" w16cid:durableId="1910117586">
    <w:abstractNumId w:val="6"/>
  </w:num>
  <w:num w:numId="3" w16cid:durableId="1651716577">
    <w:abstractNumId w:val="20"/>
  </w:num>
  <w:num w:numId="4" w16cid:durableId="1044644071">
    <w:abstractNumId w:val="4"/>
  </w:num>
  <w:num w:numId="5" w16cid:durableId="2016151376">
    <w:abstractNumId w:val="3"/>
  </w:num>
  <w:num w:numId="6" w16cid:durableId="246161747">
    <w:abstractNumId w:val="12"/>
  </w:num>
  <w:num w:numId="7" w16cid:durableId="1199852162">
    <w:abstractNumId w:val="15"/>
  </w:num>
  <w:num w:numId="8" w16cid:durableId="1160197163">
    <w:abstractNumId w:val="23"/>
  </w:num>
  <w:num w:numId="9" w16cid:durableId="1398362500">
    <w:abstractNumId w:val="11"/>
  </w:num>
  <w:num w:numId="10" w16cid:durableId="312490055">
    <w:abstractNumId w:val="0"/>
  </w:num>
  <w:num w:numId="11" w16cid:durableId="1722510795">
    <w:abstractNumId w:val="21"/>
  </w:num>
  <w:num w:numId="12" w16cid:durableId="564610762">
    <w:abstractNumId w:val="5"/>
  </w:num>
  <w:num w:numId="13" w16cid:durableId="601181296">
    <w:abstractNumId w:val="19"/>
  </w:num>
  <w:num w:numId="14" w16cid:durableId="398594740">
    <w:abstractNumId w:val="16"/>
  </w:num>
  <w:num w:numId="15" w16cid:durableId="24987813">
    <w:abstractNumId w:val="9"/>
  </w:num>
  <w:num w:numId="16" w16cid:durableId="425879684">
    <w:abstractNumId w:val="14"/>
  </w:num>
  <w:num w:numId="17" w16cid:durableId="260644149">
    <w:abstractNumId w:val="8"/>
  </w:num>
  <w:num w:numId="18" w16cid:durableId="301009250">
    <w:abstractNumId w:val="7"/>
  </w:num>
  <w:num w:numId="19" w16cid:durableId="1010061941">
    <w:abstractNumId w:val="1"/>
  </w:num>
  <w:num w:numId="20" w16cid:durableId="952715018">
    <w:abstractNumId w:val="18"/>
  </w:num>
  <w:num w:numId="21" w16cid:durableId="267739600">
    <w:abstractNumId w:val="22"/>
  </w:num>
  <w:num w:numId="22" w16cid:durableId="1178346862">
    <w:abstractNumId w:val="13"/>
  </w:num>
  <w:num w:numId="23" w16cid:durableId="888537489">
    <w:abstractNumId w:val="17"/>
  </w:num>
  <w:num w:numId="24" w16cid:durableId="496843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2957"/>
    <w:rsid w:val="00292957"/>
    <w:rsid w:val="00576A0F"/>
    <w:rsid w:val="00800C61"/>
    <w:rsid w:val="00920F21"/>
    <w:rsid w:val="00E90A09"/>
    <w:rsid w:val="00EC58EC"/>
    <w:rsid w:val="00FA1646"/>
    <w:rsid w:val="00FB44DB"/>
    <w:rsid w:val="017A2FC8"/>
    <w:rsid w:val="05562DFA"/>
    <w:rsid w:val="06206D13"/>
    <w:rsid w:val="08CA4FA9"/>
    <w:rsid w:val="0FA94742"/>
    <w:rsid w:val="0FF95D29"/>
    <w:rsid w:val="12493B02"/>
    <w:rsid w:val="12C80187"/>
    <w:rsid w:val="14E77A19"/>
    <w:rsid w:val="159B3690"/>
    <w:rsid w:val="16E54D52"/>
    <w:rsid w:val="17545D58"/>
    <w:rsid w:val="187D191F"/>
    <w:rsid w:val="1AB76000"/>
    <w:rsid w:val="1BCD3963"/>
    <w:rsid w:val="1CDA6D57"/>
    <w:rsid w:val="230E148D"/>
    <w:rsid w:val="298D7173"/>
    <w:rsid w:val="2CC35905"/>
    <w:rsid w:val="2D7D3928"/>
    <w:rsid w:val="2DEB73F5"/>
    <w:rsid w:val="30BE5AFC"/>
    <w:rsid w:val="31DB38D4"/>
    <w:rsid w:val="322C53B0"/>
    <w:rsid w:val="39CD3BA8"/>
    <w:rsid w:val="3D317825"/>
    <w:rsid w:val="3DAE1780"/>
    <w:rsid w:val="40840789"/>
    <w:rsid w:val="428842C7"/>
    <w:rsid w:val="45CF0412"/>
    <w:rsid w:val="492B72DC"/>
    <w:rsid w:val="4A2624A4"/>
    <w:rsid w:val="4C8C01F1"/>
    <w:rsid w:val="52A203A3"/>
    <w:rsid w:val="52F24FB5"/>
    <w:rsid w:val="5E141185"/>
    <w:rsid w:val="5E34486C"/>
    <w:rsid w:val="5E381684"/>
    <w:rsid w:val="64721914"/>
    <w:rsid w:val="693D7591"/>
    <w:rsid w:val="6D1C0867"/>
    <w:rsid w:val="6D4B5599"/>
    <w:rsid w:val="6F3656FC"/>
    <w:rsid w:val="71411E62"/>
    <w:rsid w:val="72367ED5"/>
    <w:rsid w:val="766425CF"/>
    <w:rsid w:val="770D2DD1"/>
    <w:rsid w:val="7A4D7FC0"/>
    <w:rsid w:val="7DA1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BAD696"/>
  <w15:docId w15:val="{AA184C45-958D-4836-B374-DC79DA00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310" w:lineRule="exact"/>
      <w:ind w:left="20"/>
      <w:outlineLvl w:val="0"/>
    </w:pPr>
    <w:rPr>
      <w:rFonts w:ascii="Microsoft JhengHei" w:eastAsia="Microsoft JhengHei" w:hAnsi="Microsoft JhengHei" w:cs="Microsoft JhengHe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line="230" w:lineRule="exact"/>
      <w:ind w:left="711" w:hanging="105"/>
    </w:pPr>
  </w:style>
  <w:style w:type="paragraph" w:customStyle="1" w:styleId="TableParagraph">
    <w:name w:val="Table Paragraph"/>
    <w:basedOn w:val="a"/>
    <w:uiPriority w:val="1"/>
    <w:qFormat/>
    <w:pPr>
      <w:spacing w:line="230" w:lineRule="exact"/>
      <w:ind w:left="342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rsid w:val="00EC58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C58EC"/>
    <w:rPr>
      <w:rFonts w:ascii="宋体" w:eastAsia="宋体" w:hAnsi="宋体" w:cs="宋体"/>
      <w:sz w:val="18"/>
      <w:szCs w:val="18"/>
      <w:lang w:eastAsia="en-US"/>
    </w:rPr>
  </w:style>
  <w:style w:type="paragraph" w:styleId="a7">
    <w:name w:val="footer"/>
    <w:basedOn w:val="a"/>
    <w:link w:val="a8"/>
    <w:rsid w:val="00EC58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C58EC"/>
    <w:rPr>
      <w:rFonts w:ascii="宋体" w:eastAsia="宋体" w:hAnsi="宋体" w:cs="宋体"/>
      <w:sz w:val="18"/>
      <w:szCs w:val="18"/>
      <w:lang w:eastAsia="en-US"/>
    </w:rPr>
  </w:style>
  <w:style w:type="character" w:styleId="a9">
    <w:name w:val="Hyperlink"/>
    <w:basedOn w:val="a0"/>
    <w:qFormat/>
    <w:rsid w:val="00FA1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www.chemsrc.com/baike/894380.html" TargetMode="Externa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mailto:bright@esungroup.ne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bright@esungroup.net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付YK</dc:creator>
  <cp:lastModifiedBy>Administrator</cp:lastModifiedBy>
  <cp:revision>2</cp:revision>
  <dcterms:created xsi:type="dcterms:W3CDTF">2025-11-14T01:04:00Z</dcterms:created>
  <dcterms:modified xsi:type="dcterms:W3CDTF">2025-11-14T01:04:00Z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LastSaved">
    <vt:filetime>2025-07-01T00:00:00Z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ProductBuildVer">
    <vt:lpwstr>2052-10.8.2.6613</vt:lpwstr>
  </property>
</Properties>
</file>